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5E414A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4"/>
          <w:szCs w:val="24"/>
          <w:lang w:val="en-US"/>
        </w:rPr>
      </w:pPr>
    </w:p>
    <w:p w14:paraId="3681E6A4">
      <w:pPr>
        <w:keepNext w:val="0"/>
        <w:keepLines w:val="0"/>
        <w:widowControl/>
        <w:suppressLineNumbers w:val="0"/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en-I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>PRACTICAL NO.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en-IN"/>
        </w:rPr>
        <w:t>3</w:t>
      </w:r>
      <w:bookmarkStart w:id="0" w:name="_GoBack"/>
      <w:bookmarkEnd w:id="0"/>
    </w:p>
    <w:p w14:paraId="56043988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</w:p>
    <w:p w14:paraId="1CF0D265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Programming Activities and fragments </w:t>
      </w:r>
    </w:p>
    <w:p w14:paraId="6549512E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Activity Life Cycle, Activity methods, Multiple Activities, Life Cycle of fragments and multiple fragments.</w:t>
      </w:r>
    </w:p>
    <w:p w14:paraId="1763B191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</w:p>
    <w:p w14:paraId="785A9657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Code:</w:t>
      </w:r>
    </w:p>
    <w:p w14:paraId="343DF8F4">
      <w:pPr>
        <w:bidi w:val="0"/>
        <w:rPr>
          <w:rFonts w:hint="default" w:ascii="Times New Roman" w:hAnsi="Times New Roman" w:cs="Times New Roman"/>
          <w:sz w:val="24"/>
          <w:szCs w:val="24"/>
          <w:lang w:val="en-IN" w:eastAsia="zh-CN"/>
        </w:rPr>
      </w:pP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en-IN" w:eastAsia="zh-CN" w:bidi="ar"/>
        </w:rPr>
        <w:t>activity_main.xml</w:t>
      </w:r>
    </w:p>
    <w:p w14:paraId="71F9574F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&lt;?xml version="1.0" encoding="utf-8"?&gt;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&lt;androidx.constraintlayout.widget.ConstraintLayout xmlns:android="http://schemas.android.com/apk/res/android"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xmlns:app="http://schemas.android.com/apk/res-auto"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xmlns:tools="http://schemas.android.com/tools"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android:layout_width="match_parent"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android:layout_height="match_parent"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tools:context=".MainActivity"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&lt;Button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android:id="@+id/button"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android:layout_width="wrap_content"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android:layout_height="wrap_content"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android:text="Next Page"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app:layout_constraintBottom_toBottomOf="parent"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app:layout_constraintEnd_toEndOf="parent"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app:layout_constraintStart_toStartOf="parent"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app:layout_constraintTop_toTopOf="parent"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app:layout_constraintVertical_bias="0.042" /&gt;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&lt;androidx.fragment.app.FragmentContainerView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android:id="@+id/fragmentContainerView"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android:name="com.example.demo.FirstFragment"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android:layout_width="300dp"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android:layout_height="400dp"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app:layout_constraintBottom_toBottomOf="parent"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app:layout_constraintEnd_toEndOf="parent"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app:layout_constraintStart_toStartOf="parent"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app:layout_constraintTop_toTopOf="parent" /&gt;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&lt;Button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android:id="@+id/button2"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android:layout_width="wrap_content"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android:layout_height="wrap_content"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android:text="Change Fragment"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app:layout_constraintBottom_toBottomOf="parent"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app:layout_constraintEnd_toEndOf="parent"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app:layout_constraintStart_toStartOf="parent"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app:layout_constraintTop_toTopOf="parent"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app:layout_constraintVertical_bias="0.128" /&gt;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&lt;/androidx.constraintlayout.widget.ConstraintLayout&gt;</w:t>
      </w:r>
    </w:p>
    <w:p w14:paraId="671D323B">
      <w:pPr>
        <w:bidi w:val="0"/>
        <w:rPr>
          <w:rFonts w:hint="default" w:ascii="Times New Roman" w:hAnsi="Times New Roman" w:cs="Times New Roman"/>
          <w:sz w:val="24"/>
          <w:szCs w:val="24"/>
          <w:lang w:val="en-IN" w:eastAsia="zh-CN"/>
        </w:rPr>
      </w:pPr>
    </w:p>
    <w:p w14:paraId="08C8C61F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  <w:t>MainActivity.kt</w:t>
      </w:r>
    </w:p>
    <w:p w14:paraId="65FCA397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package com.example.demo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android.content.Intent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android.graphics.Color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androidx.appcompat.app.AppCompatActivity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android.os.Bundle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android.widget.Toast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kotlinx.android.synthetic.main.activity_main.*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kotlinx.android.synthetic.main.activity_second_page.*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class MainActivity : AppCompatActivity()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override fun onCreate(savedInstanceState: Bundle?)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super.onCreate(savedInstanceState)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setContentView(R.layout.activity_main)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Toast.makeText(this,"onCreate()",Toast.LENGTH_LONG).show()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button.setOnClickListener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var nextPage=Intent(this,secondPage::class.java)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startActivity(nextPage)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var flag=0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var fm=supportFragmentManager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button2.setOnClickListener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if(flag==0){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fm.beginTransaction().replace(R.id.fragmentContainerView,SecondFragment()).commit()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flag=1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else{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fm.beginTransaction().replace(R.id.fragmentContainerView,FirstFragment()).commit()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flag=0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override fun onStart()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super.onStart()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Toast.makeText(this,"onStart()",Toast.LENGTH_LONG).show()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override fun onPause()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super.onPause()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Toast.makeText(this,"onPause()",Toast.LENGTH_LONG).show()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override fun onResume()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super.onResume()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Toast.makeText(this,"onResume()",Toast.LENGTH_LONG).show()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override fun onRestart()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super.onRestart()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Toast.makeText(this,"onRestart()",Toast.LENGTH_LONG).show()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override fun onStop()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super.onStop()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Toast.makeText(this,"onStop()",Toast.LENGTH_LONG).show()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override fun onDestroy()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super.onDestroy()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Toast.makeText(this,"onDestroy()",Toast.LENGTH_LONG).show()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}</w:t>
      </w:r>
    </w:p>
    <w:p w14:paraId="69460856">
      <w:pPr>
        <w:bidi w:val="0"/>
        <w:rPr>
          <w:rFonts w:hint="default" w:ascii="Times New Roman" w:hAnsi="Times New Roman" w:cs="Times New Roman"/>
          <w:sz w:val="24"/>
          <w:szCs w:val="24"/>
          <w:lang w:val="en-IN" w:eastAsia="zh-CN"/>
        </w:rPr>
      </w:pPr>
    </w:p>
    <w:p w14:paraId="0778726C">
      <w:pPr>
        <w:bidi w:val="0"/>
        <w:rPr>
          <w:rFonts w:hint="default" w:ascii="Times New Roman" w:hAnsi="Times New Roman" w:cs="Times New Roman"/>
          <w:sz w:val="24"/>
          <w:szCs w:val="24"/>
          <w:lang w:val="en-IN" w:eastAsia="zh-CN"/>
        </w:rPr>
      </w:pPr>
    </w:p>
    <w:p w14:paraId="039AF42B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  <w:t>activity_second_page.xml</w:t>
      </w:r>
    </w:p>
    <w:p w14:paraId="5C77EC67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&lt;?xml version="1.0" encoding="utf-8"?&gt;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&lt;androidx.constraintlayout.widget.ConstraintLayout xmlns:android="http://schemas.android.com/apk/res/android"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xmlns:app="http://schemas.android.com/apk/res-auto"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xmlns:tools="http://schemas.android.com/tools"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android:layout_width="match_parent"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android:layout_height="match_parent"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tools:context=".secondPage"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android:id="@+id/bgid"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&lt;TextView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android:id="@+id/textView"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android:layout_width="wrap_content"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android:layout_height="wrap_content"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android:text="Hello it is second page"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app:layout_constraintBottom_toBottomOf="parent"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app:layout_constraintEnd_toEndOf="parent"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app:layout_constraintHorizontal_bias="0.498"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app:layout_constraintStart_toStartOf="parent"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app:layout_constraintTop_toTopOf="parent"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app:layout_constraintVertical_bias="0.259" /&gt;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&lt;Button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android:id="@+id/click"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android:layout_width="wrap_content"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android:layout_height="wrap_content"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android:text="Click"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app:layout_constraintBottom_toBottomOf="parent"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app:layout_constraintEnd_toEndOf="parent"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app:layout_constraintHorizontal_bias="0.498"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app:layout_constraintStart_toStartOf="parent"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app:layout_constraintTop_toTopOf="parent"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app:layout_constraintVertical_bias="0.351" /&gt;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&lt;TextView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android:id="@+id/textView2"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android:layout_width="wrap_content"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android:layout_height="wrap_content"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app:layout_constraintBottom_toBottomOf="parent"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app:layout_constraintEnd_toEndOf="parent"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app:layout_constraintHorizontal_bias="0.498"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app:layout_constraintStart_toStartOf="parent"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app:layout_constraintTop_toTopOf="parent"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app:layout_constraintVertical_bias="0.424" /&gt;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&lt;/androidx.constraintlayout.widget.ConstraintLayout&gt;</w:t>
      </w:r>
    </w:p>
    <w:p w14:paraId="76F4DEC6">
      <w:pPr>
        <w:bidi w:val="0"/>
        <w:rPr>
          <w:rFonts w:hint="default" w:ascii="Times New Roman" w:hAnsi="Times New Roman" w:cs="Times New Roman"/>
          <w:sz w:val="24"/>
          <w:szCs w:val="24"/>
          <w:lang w:val="en-IN" w:eastAsia="zh-CN"/>
        </w:rPr>
      </w:pPr>
    </w:p>
    <w:p w14:paraId="784FFE31">
      <w:pPr>
        <w:bidi w:val="0"/>
        <w:rPr>
          <w:rFonts w:hint="default" w:ascii="Times New Roman" w:hAnsi="Times New Roman" w:cs="Times New Roman"/>
          <w:sz w:val="24"/>
          <w:szCs w:val="24"/>
          <w:lang w:val="en-IN" w:eastAsia="zh-CN"/>
        </w:rPr>
      </w:pPr>
    </w:p>
    <w:p w14:paraId="16BF9A7F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  <w:t>secondPage.kt</w:t>
      </w:r>
    </w:p>
    <w:p w14:paraId="60F45F9B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package com.example.demo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android.graphics.Color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androidx.appcompat.app.AppCompatActivity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android.os.Bundle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androidx.constraintlayout.widget.ConstraintLayout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kotlinx.android.synthetic.main.activity_second_page.*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class secondPage : AppCompatActivity()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override fun onCreate(savedInstanceState: Bundle?)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super.onCreate(savedInstanceState)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setContentView(R.layout.activity_second_page)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click.setOnClickListener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textView2.text="Hello Student from SRM College"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}</w:t>
      </w:r>
    </w:p>
    <w:p w14:paraId="2D9902FF">
      <w:pPr>
        <w:bidi w:val="0"/>
        <w:rPr>
          <w:rFonts w:hint="default" w:ascii="Times New Roman" w:hAnsi="Times New Roman" w:cs="Times New Roman"/>
          <w:sz w:val="24"/>
          <w:szCs w:val="24"/>
          <w:lang w:val="en-IN" w:eastAsia="zh-CN"/>
        </w:rPr>
      </w:pPr>
    </w:p>
    <w:p w14:paraId="0E345F6A">
      <w:pPr>
        <w:bidi w:val="0"/>
        <w:rPr>
          <w:rFonts w:hint="default" w:ascii="Times New Roman" w:hAnsi="Times New Roman" w:cs="Times New Roman"/>
          <w:sz w:val="24"/>
          <w:szCs w:val="24"/>
          <w:lang w:val="en-IN" w:eastAsia="zh-CN"/>
        </w:rPr>
      </w:pPr>
    </w:p>
    <w:p w14:paraId="3C0CE205">
      <w:pPr>
        <w:bidi w:val="0"/>
        <w:rPr>
          <w:rFonts w:hint="default" w:ascii="Times New Roman" w:hAnsi="Times New Roman" w:cs="Times New Roman"/>
          <w:sz w:val="24"/>
          <w:szCs w:val="24"/>
          <w:lang w:val="en-IN" w:eastAsia="zh-CN"/>
        </w:rPr>
      </w:pPr>
    </w:p>
    <w:p w14:paraId="0884AAFD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  <w:t>fragment_first.xml</w:t>
      </w:r>
    </w:p>
    <w:p w14:paraId="22DAE9D1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&lt;?xml version="1.0" encoding="utf-8"?&gt;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&lt;FrameLayout xmlns:android="http://schemas.android.com/apk/res/android"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xmlns:tools="http://schemas.android.com/tools"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android:layout_width="match_parent"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android:layout_height="match_parent"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tools:context=".FirstFragment"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&lt;!-- TODO: Update blank fragment layout --&gt;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&lt;TextView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android:layout_width="300dp"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android:layout_height="300dp"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android:layout_gravity="center"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android:gravity="center"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android:text="This is First Fragment"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android:textSize="20dp" /&gt;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&lt;/FrameLayout&gt;</w:t>
      </w:r>
    </w:p>
    <w:p w14:paraId="3419D96A">
      <w:pPr>
        <w:bidi w:val="0"/>
        <w:rPr>
          <w:rFonts w:hint="default" w:ascii="Times New Roman" w:hAnsi="Times New Roman" w:cs="Times New Roman"/>
          <w:sz w:val="24"/>
          <w:szCs w:val="24"/>
          <w:lang w:val="en-IN" w:eastAsia="zh-CN"/>
        </w:rPr>
      </w:pPr>
    </w:p>
    <w:p w14:paraId="58D2152A">
      <w:pPr>
        <w:bidi w:val="0"/>
        <w:rPr>
          <w:rFonts w:hint="default" w:ascii="Times New Roman" w:hAnsi="Times New Roman" w:cs="Times New Roman"/>
          <w:sz w:val="24"/>
          <w:szCs w:val="24"/>
          <w:lang w:val="en-IN" w:eastAsia="zh-CN"/>
        </w:rPr>
      </w:pPr>
    </w:p>
    <w:p w14:paraId="774ED658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  <w:t>FirstFragment.kt</w:t>
      </w:r>
    </w:p>
    <w:p w14:paraId="13DC8FE4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package com.example.demo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android.content.Context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android.os.Bundle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androidx.fragment.app.Fragment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android.view.LayoutInflater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android.view.View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android.view.ViewGroup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android.widget.Toast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class FirstFragment : Fragment()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override fun onCreate(savedInstanceState: Bundle?)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super.onCreate(savedInstanceState)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}</w:t>
      </w:r>
    </w:p>
    <w:p w14:paraId="23FDAE45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override fun onCreateView(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inflater: LayoutInflater, container: ViewGroup?,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savedInstanceState: Bundle?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): View?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// Inflate the layout for this fragment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var root=inflater.inflate(R.layout.fragment_first, container, false)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Toast.makeText(context,"This is First Fragment",Toast.LENGTH_SHORT).show()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return root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override fun onAttach(context: Context)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super.onAttach(context)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Toast.makeText(context,"onAttach()",Toast.LENGTH_LONG).show()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override fun onDetach()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super.onDetach()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Toast.makeText(context,"onDetach()",Toast.LENGTH_LONG).show()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}</w:t>
      </w:r>
    </w:p>
    <w:p w14:paraId="6D805D4C">
      <w:pPr>
        <w:bidi w:val="0"/>
        <w:rPr>
          <w:rFonts w:hint="default" w:ascii="Times New Roman" w:hAnsi="Times New Roman" w:cs="Times New Roman"/>
          <w:sz w:val="24"/>
          <w:szCs w:val="24"/>
          <w:lang w:val="en-IN" w:eastAsia="zh-CN"/>
        </w:rPr>
      </w:pPr>
    </w:p>
    <w:p w14:paraId="7AE874ED">
      <w:pPr>
        <w:bidi w:val="0"/>
        <w:rPr>
          <w:rFonts w:hint="default" w:ascii="Times New Roman" w:hAnsi="Times New Roman" w:cs="Times New Roman"/>
          <w:sz w:val="24"/>
          <w:szCs w:val="24"/>
          <w:lang w:val="en-IN" w:eastAsia="zh-CN"/>
        </w:rPr>
      </w:pPr>
    </w:p>
    <w:p w14:paraId="4130183D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  <w:t>fragment_second.xml</w:t>
      </w:r>
    </w:p>
    <w:p w14:paraId="1277B13F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&lt;?xml version="1.0" encoding="utf-8"?&gt;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&lt;androidx.constraintlayout.widget.ConstraintLayout xmlns:android="http://schemas.android.com/apk/res/android"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xmlns:app="http://schemas.android.com/apk/res-auto"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xmlns:tools="http://schemas.android.com/tools"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android:id="@+id/bgcol"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android:layout_width="300dp"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android:layout_height="300dp"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tools:context=".SecondFragment"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android:layout_gravity="center"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&lt;!-- TODO: Update blank fragment layout --&gt;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&lt;Button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android:id="@+id/button3"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android:layout_width="wrap_content"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android:layout_height="wrap_content"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android:text="Button"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app:layout_constraintBottom_toBottomOf="parent"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app:layout_constraintEnd_toEndOf="parent"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app:layout_constraintStart_toStartOf="parent"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app:layout_constraintTop_toTopOf="parent" /&gt;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&lt;/androidx.constraintlayout.widget.ConstraintLayout&gt;</w:t>
      </w:r>
    </w:p>
    <w:p w14:paraId="74794312">
      <w:pPr>
        <w:bidi w:val="0"/>
        <w:rPr>
          <w:rFonts w:hint="default" w:ascii="Times New Roman" w:hAnsi="Times New Roman" w:cs="Times New Roman"/>
          <w:sz w:val="24"/>
          <w:szCs w:val="24"/>
          <w:lang w:val="en-IN" w:eastAsia="zh-CN"/>
        </w:rPr>
      </w:pPr>
    </w:p>
    <w:p w14:paraId="63D842B3">
      <w:pPr>
        <w:bidi w:val="0"/>
        <w:rPr>
          <w:rFonts w:hint="default" w:ascii="Times New Roman" w:hAnsi="Times New Roman" w:cs="Times New Roman"/>
          <w:sz w:val="24"/>
          <w:szCs w:val="24"/>
          <w:lang w:val="en-IN" w:eastAsia="zh-CN"/>
        </w:rPr>
      </w:pPr>
    </w:p>
    <w:p w14:paraId="30931AD1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  <w:t>SecondFragment.kt</w:t>
      </w:r>
    </w:p>
    <w:p w14:paraId="71A61938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package com.example.demo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android.graphics.Color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android.os.Bundle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androidx.fragment.app.Fragment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android.view.LayoutInflater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android.view.View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android.view.ViewGroup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android.widget.Toast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kotlinx.android.synthetic.main.activity_second_page.*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kotlinx.android.synthetic.main.fragment_second.*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import kotlinx.android.synthetic.main.fragment_second.view.*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class SecondFragment : Fragment()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override fun onCreate(savedInstanceState: Bundle?)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super.onCreate(savedInstanceState)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override fun onCreateView(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inflater: LayoutInflater, container: ViewGroup?,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savedInstanceState: Bundle?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): View?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// Inflate the layout for this fragment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var root= inflater.inflate(R.layout.fragment_second, container, false)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var op:Int=0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root.button3.setOnClickListener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if(op==0){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bgcol.setBackgroundColor(Color.BLUE)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op=1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else{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bgcol.setBackgroundColor(Color.RED)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op=0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Toast.makeText(context,"This is Second Fragment",Toast.LENGTH_SHORT).show()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return root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}</w:t>
      </w:r>
    </w:p>
    <w:p w14:paraId="3A9E16AF">
      <w:pPr>
        <w:bidi w:val="0"/>
        <w:rPr>
          <w:rFonts w:hint="default" w:ascii="Times New Roman" w:hAnsi="Times New Roman" w:cs="Times New Roman"/>
          <w:sz w:val="24"/>
          <w:szCs w:val="24"/>
          <w:lang w:val="en-IN" w:eastAsia="zh-CN"/>
        </w:rPr>
      </w:pPr>
    </w:p>
    <w:p w14:paraId="56DF1500">
      <w:pPr>
        <w:bidi w:val="0"/>
        <w:rPr>
          <w:rFonts w:hint="default" w:ascii="Times New Roman" w:hAnsi="Times New Roman" w:cs="Times New Roman"/>
          <w:sz w:val="24"/>
          <w:szCs w:val="24"/>
          <w:lang w:val="en-IN" w:eastAsia="zh-CN"/>
        </w:rPr>
      </w:pPr>
    </w:p>
    <w:p w14:paraId="372665B6">
      <w:pPr>
        <w:bidi w:val="0"/>
        <w:rPr>
          <w:rFonts w:hint="default" w:ascii="Times New Roman" w:hAnsi="Times New Roman" w:cs="Times New Roman"/>
          <w:sz w:val="24"/>
          <w:szCs w:val="24"/>
          <w:lang w:val="en-IN" w:eastAsia="zh-CN"/>
        </w:rPr>
      </w:pPr>
    </w:p>
    <w:p w14:paraId="1D9838DD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en-IN" w:eastAsia="zh-CN" w:bidi="ar"/>
        </w:rPr>
      </w:pP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en-IN" w:eastAsia="zh-CN" w:bidi="ar"/>
        </w:rPr>
        <w:t>Output:</w:t>
      </w:r>
    </w:p>
    <w:p w14:paraId="364A2B45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en-IN" w:eastAsia="zh-CN" w:bidi="ar"/>
        </w:rPr>
      </w:pP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en-IN" w:eastAsia="zh-CN" w:bidi="ar"/>
        </w:rPr>
        <w:t>activity_main.xml &amp; fragment_first.xml</w:t>
      </w:r>
    </w:p>
    <w:p w14:paraId="00F86122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en-IN" w:eastAsia="zh-CN" w:bidi="ar"/>
        </w:rPr>
      </w:pPr>
    </w:p>
    <w:p w14:paraId="0CE812D8">
      <w:pPr>
        <w:keepNext w:val="0"/>
        <w:keepLines w:val="0"/>
        <w:widowControl/>
        <w:suppressLineNumbers w:val="0"/>
        <w:jc w:val="left"/>
      </w:pPr>
      <w:r>
        <w:rPr>
          <w:rFonts w:hint="default"/>
          <w:lang w:val="en-IN"/>
        </w:rPr>
        <w:t xml:space="preserve">            </w:t>
      </w:r>
      <w:r>
        <w:drawing>
          <wp:inline distT="0" distB="0" distL="114300" distR="114300">
            <wp:extent cx="2424430" cy="4938395"/>
            <wp:effectExtent l="0" t="0" r="13970" b="146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24430" cy="4938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lang w:val="en-IN"/>
        </w:rPr>
        <w:t xml:space="preserve">         </w:t>
      </w:r>
      <w:r>
        <w:drawing>
          <wp:inline distT="0" distB="0" distL="114300" distR="114300">
            <wp:extent cx="2468880" cy="4951730"/>
            <wp:effectExtent l="0" t="0" r="0" b="127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68880" cy="4951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DD10C4">
      <w:pPr>
        <w:keepNext w:val="0"/>
        <w:keepLines w:val="0"/>
        <w:widowControl/>
        <w:suppressLineNumbers w:val="0"/>
        <w:jc w:val="left"/>
      </w:pPr>
    </w:p>
    <w:p w14:paraId="794EC3D5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b/>
          <w:bCs/>
          <w:sz w:val="24"/>
          <w:szCs w:val="24"/>
          <w:lang w:val="en-I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IN"/>
        </w:rPr>
        <w:t xml:space="preserve">activity_second_page.xml &amp; fragment_second.xml </w:t>
      </w:r>
    </w:p>
    <w:p w14:paraId="0D056939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b/>
          <w:bCs/>
          <w:sz w:val="24"/>
          <w:szCs w:val="24"/>
          <w:lang w:val="en-IN"/>
        </w:rPr>
      </w:pPr>
    </w:p>
    <w:p w14:paraId="3BEB874A">
      <w:pPr>
        <w:keepNext w:val="0"/>
        <w:keepLines w:val="0"/>
        <w:widowControl/>
        <w:suppressLineNumbers w:val="0"/>
        <w:jc w:val="left"/>
        <w:rPr>
          <w:rFonts w:hint="default"/>
          <w:lang w:val="en-IN" w:eastAsia="zh-CN"/>
        </w:rPr>
      </w:pPr>
      <w:r>
        <w:rPr>
          <w:rFonts w:hint="default"/>
          <w:lang w:val="en-IN"/>
        </w:rPr>
        <w:t xml:space="preserve">         </w:t>
      </w:r>
      <w:r>
        <w:drawing>
          <wp:inline distT="0" distB="0" distL="114300" distR="114300">
            <wp:extent cx="2477770" cy="4841875"/>
            <wp:effectExtent l="0" t="0" r="6350" b="44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77770" cy="484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lang w:val="en-IN"/>
        </w:rPr>
        <w:t xml:space="preserve">             </w:t>
      </w:r>
      <w:r>
        <w:drawing>
          <wp:inline distT="0" distB="0" distL="114300" distR="114300">
            <wp:extent cx="2494915" cy="4842510"/>
            <wp:effectExtent l="0" t="0" r="4445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94915" cy="4842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B3BF4D">
      <w:pPr>
        <w:rPr>
          <w:rFonts w:hint="default"/>
        </w:rPr>
      </w:pPr>
      <w:r>
        <w:rPr>
          <w:rFonts w:hint="default"/>
          <w:lang w:val="en-IN"/>
        </w:rPr>
        <w:t xml:space="preserve">            </w:t>
      </w:r>
    </w:p>
    <w:sectPr>
      <w:headerReference r:id="rId3" w:type="default"/>
      <w:pgSz w:w="12240" w:h="20103"/>
      <w:pgMar w:top="1100" w:right="1519" w:bottom="1100" w:left="1519" w:header="720" w:footer="720" w:gutter="0"/>
      <w:pgBorders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gBorders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imesNewRomanPS-BoldM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E71382">
    <w:pPr>
      <w:pStyle w:val="40"/>
      <w:jc w:val="right"/>
      <w:rPr>
        <w:rFonts w:hint="default" w:ascii="Times New Roman" w:hAnsi="Times New Roman" w:cs="Times New Roman"/>
        <w:sz w:val="24"/>
        <w:szCs w:val="24"/>
        <w:lang w:val="en-US"/>
      </w:rPr>
    </w:pPr>
    <w:r>
      <w:rPr>
        <w:rFonts w:hint="default" w:ascii="Times New Roman" w:hAnsi="Times New Roman" w:cs="Times New Roman"/>
        <w:sz w:val="24"/>
        <w:szCs w:val="24"/>
        <w:lang w:val="en-US"/>
      </w:rPr>
      <w:t>ROLL NO.60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82"/>
      <w:lvlText w:val="%1."/>
      <w:lvlJc w:val="left"/>
      <w:pPr>
        <w:tabs>
          <w:tab w:val="left" w:pos="2040"/>
        </w:tabs>
        <w:ind w:left="2040" w:leftChars="800" w:hanging="360" w:hangingChars="20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81"/>
      <w:lvlText w:val="%1."/>
      <w:lvlJc w:val="left"/>
      <w:pPr>
        <w:tabs>
          <w:tab w:val="left" w:pos="1620"/>
        </w:tabs>
        <w:ind w:left="1620" w:leftChars="600" w:hanging="360" w:hangingChars="20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80"/>
      <w:lvlText w:val="%1."/>
      <w:lvlJc w:val="left"/>
      <w:pPr>
        <w:tabs>
          <w:tab w:val="left" w:pos="1200"/>
        </w:tabs>
        <w:ind w:left="1200" w:leftChars="400" w:hanging="360" w:hangingChars="20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79"/>
      <w:lvlText w:val="%1."/>
      <w:lvlJc w:val="left"/>
      <w:pPr>
        <w:tabs>
          <w:tab w:val="left" w:pos="780"/>
        </w:tabs>
        <w:ind w:left="780" w:leftChars="200" w:hanging="360" w:hangingChars="20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72"/>
      <w:lvlText w:val=""/>
      <w:lvlJc w:val="left"/>
      <w:pPr>
        <w:tabs>
          <w:tab w:val="left" w:pos="2040"/>
        </w:tabs>
        <w:ind w:left="2040" w:leftChars="800" w:hanging="360" w:hangingChars="200"/>
      </w:pPr>
      <w:rPr>
        <w:rFonts w:hint="default" w:ascii="Wingdings" w:hAnsi="Wingdings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71"/>
      <w:lvlText w:val=""/>
      <w:lvlJc w:val="left"/>
      <w:pPr>
        <w:tabs>
          <w:tab w:val="left" w:pos="1620"/>
        </w:tabs>
        <w:ind w:left="1620" w:leftChars="600" w:hanging="360" w:hangingChars="200"/>
      </w:pPr>
      <w:rPr>
        <w:rFonts w:hint="default" w:ascii="Wingdings" w:hAnsi="Wingdings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70"/>
      <w:lvlText w:val=""/>
      <w:lvlJc w:val="left"/>
      <w:pPr>
        <w:tabs>
          <w:tab w:val="left" w:pos="1200"/>
        </w:tabs>
        <w:ind w:left="1200" w:leftChars="400" w:hanging="360" w:hangingChars="200"/>
      </w:pPr>
      <w:rPr>
        <w:rFonts w:hint="default" w:ascii="Wingdings" w:hAnsi="Wingdings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69"/>
      <w:lvlText w:val=""/>
      <w:lvlJc w:val="left"/>
      <w:pPr>
        <w:tabs>
          <w:tab w:val="left" w:pos="780"/>
        </w:tabs>
        <w:ind w:left="780" w:leftChars="200" w:hanging="360" w:hangingChars="200"/>
      </w:pPr>
      <w:rPr>
        <w:rFonts w:hint="default" w:ascii="Wingdings" w:hAnsi="Wingdings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78"/>
      <w:lvlText w:val="%1."/>
      <w:lvlJc w:val="left"/>
      <w:pPr>
        <w:tabs>
          <w:tab w:val="left" w:pos="360"/>
        </w:tabs>
        <w:ind w:left="360" w:hanging="360" w:hangingChars="20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68"/>
      <w:lvlText w:val=""/>
      <w:lvlJc w:val="left"/>
      <w:pPr>
        <w:tabs>
          <w:tab w:val="left" w:pos="360"/>
        </w:tabs>
        <w:ind w:left="360" w:hanging="360" w:hangingChars="200"/>
      </w:pPr>
      <w:rPr>
        <w:rFonts w:hint="default" w:ascii="Wingdings" w:hAnsi="Wingdings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displayBackgroundShape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360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footnoteLayoutLikeWW8/>
    <w:forgetLastTabAlignment/>
    <w:adjustLineHeightInTable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075E10"/>
    <w:rsid w:val="00050A31"/>
    <w:rsid w:val="000716D2"/>
    <w:rsid w:val="00071AAB"/>
    <w:rsid w:val="000B76C4"/>
    <w:rsid w:val="000C5610"/>
    <w:rsid w:val="000E6552"/>
    <w:rsid w:val="000F3A4F"/>
    <w:rsid w:val="000F59AC"/>
    <w:rsid w:val="001364FE"/>
    <w:rsid w:val="001368DD"/>
    <w:rsid w:val="00147DB3"/>
    <w:rsid w:val="001518A5"/>
    <w:rsid w:val="00170095"/>
    <w:rsid w:val="00170E4F"/>
    <w:rsid w:val="001743F4"/>
    <w:rsid w:val="00187C33"/>
    <w:rsid w:val="001936B7"/>
    <w:rsid w:val="00196AB1"/>
    <w:rsid w:val="00201333"/>
    <w:rsid w:val="00210FA7"/>
    <w:rsid w:val="00216417"/>
    <w:rsid w:val="0026631D"/>
    <w:rsid w:val="002C2F53"/>
    <w:rsid w:val="0033518C"/>
    <w:rsid w:val="003437C2"/>
    <w:rsid w:val="00377186"/>
    <w:rsid w:val="003A1C03"/>
    <w:rsid w:val="00414627"/>
    <w:rsid w:val="00425D63"/>
    <w:rsid w:val="004643D8"/>
    <w:rsid w:val="00497C24"/>
    <w:rsid w:val="004C7BA5"/>
    <w:rsid w:val="004E7628"/>
    <w:rsid w:val="004F48F2"/>
    <w:rsid w:val="005149B1"/>
    <w:rsid w:val="005647F2"/>
    <w:rsid w:val="005662D1"/>
    <w:rsid w:val="00573A09"/>
    <w:rsid w:val="005A4526"/>
    <w:rsid w:val="005C1B16"/>
    <w:rsid w:val="005E53D0"/>
    <w:rsid w:val="006002EB"/>
    <w:rsid w:val="006128EF"/>
    <w:rsid w:val="006264B4"/>
    <w:rsid w:val="00643033"/>
    <w:rsid w:val="00644CC3"/>
    <w:rsid w:val="00661468"/>
    <w:rsid w:val="006649F0"/>
    <w:rsid w:val="0067245D"/>
    <w:rsid w:val="0068470E"/>
    <w:rsid w:val="00695DCD"/>
    <w:rsid w:val="006A05CC"/>
    <w:rsid w:val="006A35A7"/>
    <w:rsid w:val="007152D7"/>
    <w:rsid w:val="00746C14"/>
    <w:rsid w:val="007C2C59"/>
    <w:rsid w:val="00801F23"/>
    <w:rsid w:val="00837632"/>
    <w:rsid w:val="0085640F"/>
    <w:rsid w:val="008567AA"/>
    <w:rsid w:val="00892712"/>
    <w:rsid w:val="008A680A"/>
    <w:rsid w:val="008B0BB0"/>
    <w:rsid w:val="008E6C4B"/>
    <w:rsid w:val="008F18C0"/>
    <w:rsid w:val="00907648"/>
    <w:rsid w:val="00930FDE"/>
    <w:rsid w:val="00984C93"/>
    <w:rsid w:val="00987CE1"/>
    <w:rsid w:val="0099405C"/>
    <w:rsid w:val="009C600F"/>
    <w:rsid w:val="009D3723"/>
    <w:rsid w:val="009E04F2"/>
    <w:rsid w:val="00A03B7B"/>
    <w:rsid w:val="00A200C9"/>
    <w:rsid w:val="00A250D5"/>
    <w:rsid w:val="00A32F56"/>
    <w:rsid w:val="00A36028"/>
    <w:rsid w:val="00A91424"/>
    <w:rsid w:val="00AA2C77"/>
    <w:rsid w:val="00AC3FB9"/>
    <w:rsid w:val="00AC702A"/>
    <w:rsid w:val="00AD226F"/>
    <w:rsid w:val="00B13A52"/>
    <w:rsid w:val="00B24CF4"/>
    <w:rsid w:val="00B26993"/>
    <w:rsid w:val="00B4570C"/>
    <w:rsid w:val="00B5208C"/>
    <w:rsid w:val="00B74876"/>
    <w:rsid w:val="00BB7C2B"/>
    <w:rsid w:val="00BC1664"/>
    <w:rsid w:val="00BC2546"/>
    <w:rsid w:val="00C05085"/>
    <w:rsid w:val="00C1593D"/>
    <w:rsid w:val="00C56C7E"/>
    <w:rsid w:val="00C776A4"/>
    <w:rsid w:val="00CA2C6C"/>
    <w:rsid w:val="00CC0600"/>
    <w:rsid w:val="00CC78AC"/>
    <w:rsid w:val="00CF7953"/>
    <w:rsid w:val="00D07232"/>
    <w:rsid w:val="00D10245"/>
    <w:rsid w:val="00D21BDD"/>
    <w:rsid w:val="00D65F07"/>
    <w:rsid w:val="00D92BB7"/>
    <w:rsid w:val="00DC76D2"/>
    <w:rsid w:val="00DD30ED"/>
    <w:rsid w:val="00E64C21"/>
    <w:rsid w:val="00EC24C6"/>
    <w:rsid w:val="00EF2933"/>
    <w:rsid w:val="00F05146"/>
    <w:rsid w:val="00F1115D"/>
    <w:rsid w:val="00F3513C"/>
    <w:rsid w:val="00F465C5"/>
    <w:rsid w:val="00F5180D"/>
    <w:rsid w:val="00F51B21"/>
    <w:rsid w:val="00F51D87"/>
    <w:rsid w:val="00F8455C"/>
    <w:rsid w:val="082F7D82"/>
    <w:rsid w:val="0A714E10"/>
    <w:rsid w:val="29682AB9"/>
    <w:rsid w:val="42FB311A"/>
    <w:rsid w:val="43C40C4D"/>
    <w:rsid w:val="516E6E4C"/>
    <w:rsid w:val="523C7F4D"/>
    <w:rsid w:val="5C8F0A7C"/>
    <w:rsid w:val="679D467D"/>
    <w:rsid w:val="69AE3A7E"/>
    <w:rsid w:val="6F075E10"/>
    <w:rsid w:val="7DF11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qFormat="1"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qFormat="1" w:unhideWhenUsed="0" w:uiPriority="0" w:semiHidden="0" w:name="Table Simple 1"/>
    <w:lsdException w:qFormat="1" w:unhideWhenUsed="0" w:uiPriority="0" w:semiHidden="0" w:name="Table Simple 2"/>
    <w:lsdException w:qFormat="1" w:unhideWhenUsed="0" w:uiPriority="0" w:semiHidden="0" w:name="Table Simple 3"/>
    <w:lsdException w:qFormat="1" w:unhideWhenUsed="0" w:uiPriority="0" w:semiHidden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qFormat="1" w:unhideWhenUsed="0" w:uiPriority="0" w:semiHidden="0" w:name="Table Classic 4"/>
    <w:lsdException w:qFormat="1" w:unhideWhenUsed="0" w:uiPriority="0" w:semiHidden="0" w:name="Table Colorful 1"/>
    <w:lsdException w:qFormat="1" w:unhideWhenUsed="0" w:uiPriority="0" w:semiHidden="0" w:name="Table Colorful 2"/>
    <w:lsdException w:qFormat="1" w:unhideWhenUsed="0" w:uiPriority="0" w:semiHidden="0" w:name="Table Colorful 3"/>
    <w:lsdException w:qFormat="1" w:unhideWhenUsed="0" w:uiPriority="0" w:semiHidden="0" w:name="Table Columns 1"/>
    <w:lsdException w:qFormat="1" w:unhideWhenUsed="0" w:uiPriority="0" w:semiHidden="0" w:name="Table Columns 2"/>
    <w:lsdException w:qFormat="1" w:unhideWhenUsed="0" w:uiPriority="0" w:semiHidden="0" w:name="Table Columns 3"/>
    <w:lsdException w:qFormat="1" w:unhideWhenUsed="0" w:uiPriority="0" w:semiHidden="0" w:name="Table Columns 4"/>
    <w:lsdException w:qFormat="1" w:unhideWhenUsed="0" w:uiPriority="0" w:semiHidden="0" w:name="Table Columns 5"/>
    <w:lsdException w:qFormat="1" w:unhideWhenUsed="0" w:uiPriority="0" w:semiHidden="0" w:name="Table Grid 1"/>
    <w:lsdException w:qFormat="1" w:unhideWhenUsed="0" w:uiPriority="0" w:semiHidden="0" w:name="Table Grid 2"/>
    <w:lsdException w:qFormat="1" w:unhideWhenUsed="0" w:uiPriority="0" w:semiHidden="0" w:name="Table Grid 3"/>
    <w:lsdException w:qFormat="1" w:unhideWhenUsed="0" w:uiPriority="0" w:semiHidden="0" w:name="Table Grid 4"/>
    <w:lsdException w:qFormat="1" w:unhideWhenUsed="0" w:uiPriority="0" w:semiHidden="0" w:name="Table Grid 5"/>
    <w:lsdException w:qFormat="1" w:unhideWhenUsed="0" w:uiPriority="0" w:semiHidden="0" w:name="Table Grid 6"/>
    <w:lsdException w:qFormat="1" w:unhideWhenUsed="0" w:uiPriority="0" w:semiHidden="0" w:name="Table Grid 7"/>
    <w:lsdException w:qFormat="1" w:unhideWhenUsed="0" w:uiPriority="0" w:semiHidden="0" w:name="Table Grid 8"/>
    <w:lsdException w:qFormat="1" w:unhideWhenUsed="0" w:uiPriority="0" w:semiHidden="0" w:name="Table List 1"/>
    <w:lsdException w:qFormat="1" w:unhideWhenUsed="0" w:uiPriority="0" w:semiHidden="0" w:name="Table List 2"/>
    <w:lsdException w:qFormat="1" w:unhideWhenUsed="0" w:uiPriority="0" w:semiHidden="0" w:name="Table List 3"/>
    <w:lsdException w:qFormat="1" w:unhideWhenUsed="0" w:uiPriority="0" w:semiHidden="0" w:name="Table List 4"/>
    <w:lsdException w:qFormat="1" w:unhideWhenUsed="0" w:uiPriority="0" w:semiHidden="0" w:name="Table List 5"/>
    <w:lsdException w:qFormat="1" w:unhideWhenUsed="0" w:uiPriority="0" w:semiHidden="0" w:name="Table List 6"/>
    <w:lsdException w:qFormat="1" w:unhideWhenUsed="0" w:uiPriority="0" w:semiHidden="0" w:name="Table List 7"/>
    <w:lsdException w:qFormat="1" w:unhideWhenUsed="0" w:uiPriority="0" w:semiHidden="0" w:name="Table List 8"/>
    <w:lsdException w:qFormat="1" w:unhideWhenUsed="0" w:uiPriority="0" w:semiHidden="0" w:name="Table 3D effects 1"/>
    <w:lsdException w:qFormat="1" w:unhideWhenUsed="0" w:uiPriority="0" w:semiHidden="0" w:name="Table 3D effects 2"/>
    <w:lsdException w:qFormat="1" w:unhideWhenUsed="0" w:uiPriority="0" w:semiHidden="0" w:name="Table 3D effects 3"/>
    <w:lsdException w:qFormat="1" w:unhideWhenUsed="0" w:uiPriority="0" w:semiHidden="0" w:name="Table Contemporary"/>
    <w:lsdException w:qFormat="1" w:unhideWhenUsed="0" w:uiPriority="0" w:semiHidden="0" w:name="Table Elegant"/>
    <w:lsdException w:qFormat="1" w:unhideWhenUsed="0" w:uiPriority="0" w:semiHidden="0" w:name="Table Professional"/>
    <w:lsdException w:qFormat="1" w:unhideWhenUsed="0" w:uiPriority="0" w:semiHidden="0" w:name="Table Subtle 1"/>
    <w:lsdException w:qFormat="1" w:unhideWhenUsed="0" w:uiPriority="0" w:semiHidden="0" w:name="Table Subtle 2"/>
    <w:lsdException w:qFormat="1" w:unhideWhenUsed="0" w:uiPriority="0" w:semiHidden="0" w:name="Table Web 1"/>
    <w:lsdException w:qFormat="1" w:unhideWhenUsed="0" w:uiPriority="0" w:semiHidden="0" w:name="Table Web 2"/>
    <w:lsdException w:qFormat="1"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qFormat="1" w:unhideWhenUsed="0" w:uiPriority="0" w:semiHidden="0" w:name="Table Theme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66" w:semiHidden="0" w:name="Medium List 2 Accent 1"/>
    <w:lsdException w:qFormat="1" w:unhideWhenUsed="0" w:uiPriority="67" w:semiHidden="0" w:name="Medium Grid 1 Accent 1"/>
    <w:lsdException w:qFormat="1"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qFormat="1"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qFormat="1"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qFormat="1"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qFormat="1" w:unhideWhenUsed="0" w:uiPriority="69" w:semiHidden="0" w:name="Medium Grid 3 Accent 4"/>
    <w:lsdException w:qFormat="1"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qFormat="1" w:unhideWhenUsed="0" w:uiPriority="68" w:semiHidden="0" w:name="Medium Grid 2 Accent 5"/>
    <w:lsdException w:qFormat="1"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b/>
      <w:bCs/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5"/>
    </w:pPr>
    <w:rPr>
      <w:b/>
      <w:bCs/>
      <w:sz w:val="24"/>
      <w:szCs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7"/>
    </w:pPr>
    <w:rPr>
      <w:sz w:val="24"/>
      <w:szCs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8"/>
    </w:pPr>
    <w:rPr>
      <w:szCs w:val="21"/>
    </w:rPr>
  </w:style>
  <w:style w:type="character" w:default="1" w:styleId="11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Balloon Text"/>
    <w:basedOn w:val="1"/>
    <w:qFormat/>
    <w:uiPriority w:val="0"/>
    <w:rPr>
      <w:sz w:val="16"/>
      <w:szCs w:val="16"/>
    </w:rPr>
  </w:style>
  <w:style w:type="paragraph" w:styleId="14">
    <w:name w:val="Block Text"/>
    <w:basedOn w:val="1"/>
    <w:qFormat/>
    <w:uiPriority w:val="0"/>
    <w:pPr>
      <w:spacing w:after="120"/>
      <w:ind w:left="1440" w:leftChars="700" w:right="1440" w:rightChars="700"/>
    </w:pPr>
  </w:style>
  <w:style w:type="paragraph" w:styleId="15">
    <w:name w:val="Body Text"/>
    <w:basedOn w:val="1"/>
    <w:qFormat/>
    <w:uiPriority w:val="0"/>
    <w:pPr>
      <w:spacing w:after="120"/>
    </w:pPr>
  </w:style>
  <w:style w:type="paragraph" w:styleId="16">
    <w:name w:val="Body Text 2"/>
    <w:basedOn w:val="1"/>
    <w:qFormat/>
    <w:uiPriority w:val="0"/>
    <w:pPr>
      <w:spacing w:after="120" w:line="480" w:lineRule="auto"/>
    </w:pPr>
  </w:style>
  <w:style w:type="paragraph" w:styleId="17">
    <w:name w:val="Body Text 3"/>
    <w:basedOn w:val="1"/>
    <w:qFormat/>
    <w:uiPriority w:val="0"/>
    <w:pPr>
      <w:spacing w:after="120"/>
    </w:pPr>
    <w:rPr>
      <w:sz w:val="16"/>
      <w:szCs w:val="16"/>
    </w:rPr>
  </w:style>
  <w:style w:type="paragraph" w:styleId="18">
    <w:name w:val="Body Text First Indent"/>
    <w:basedOn w:val="15"/>
    <w:qFormat/>
    <w:uiPriority w:val="0"/>
    <w:pPr>
      <w:ind w:firstLine="420" w:firstLineChars="100"/>
    </w:pPr>
  </w:style>
  <w:style w:type="paragraph" w:styleId="19">
    <w:name w:val="Body Text Indent"/>
    <w:basedOn w:val="1"/>
    <w:qFormat/>
    <w:uiPriority w:val="0"/>
    <w:pPr>
      <w:spacing w:after="120"/>
      <w:ind w:left="420" w:leftChars="200"/>
    </w:pPr>
  </w:style>
  <w:style w:type="paragraph" w:styleId="20">
    <w:name w:val="Body Text First Indent 2"/>
    <w:basedOn w:val="19"/>
    <w:qFormat/>
    <w:uiPriority w:val="0"/>
    <w:pPr>
      <w:ind w:firstLine="420" w:firstLineChars="200"/>
    </w:pPr>
  </w:style>
  <w:style w:type="paragraph" w:styleId="21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22">
    <w:name w:val="Body Text Indent 3"/>
    <w:basedOn w:val="1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23">
    <w:name w:val="caption"/>
    <w:basedOn w:val="1"/>
    <w:next w:val="1"/>
    <w:semiHidden/>
    <w:unhideWhenUsed/>
    <w:qFormat/>
    <w:uiPriority w:val="0"/>
    <w:rPr>
      <w:rFonts w:ascii="Arial" w:hAnsi="Arial" w:eastAsia="黑体" w:cs="Arial"/>
      <w:sz w:val="20"/>
    </w:rPr>
  </w:style>
  <w:style w:type="paragraph" w:styleId="24">
    <w:name w:val="Closing"/>
    <w:basedOn w:val="1"/>
    <w:qFormat/>
    <w:uiPriority w:val="0"/>
    <w:pPr>
      <w:ind w:left="100" w:leftChars="2100"/>
    </w:pPr>
  </w:style>
  <w:style w:type="character" w:styleId="25">
    <w:name w:val="annotation reference"/>
    <w:basedOn w:val="11"/>
    <w:qFormat/>
    <w:uiPriority w:val="0"/>
    <w:rPr>
      <w:sz w:val="21"/>
      <w:szCs w:val="21"/>
    </w:rPr>
  </w:style>
  <w:style w:type="paragraph" w:styleId="26">
    <w:name w:val="annotation text"/>
    <w:basedOn w:val="1"/>
    <w:qFormat/>
    <w:uiPriority w:val="0"/>
    <w:pPr>
      <w:jc w:val="left"/>
    </w:pPr>
  </w:style>
  <w:style w:type="paragraph" w:styleId="27">
    <w:name w:val="annotation subject"/>
    <w:basedOn w:val="26"/>
    <w:next w:val="26"/>
    <w:qFormat/>
    <w:uiPriority w:val="0"/>
    <w:rPr>
      <w:b/>
      <w:bCs/>
    </w:rPr>
  </w:style>
  <w:style w:type="paragraph" w:styleId="28">
    <w:name w:val="Date"/>
    <w:basedOn w:val="1"/>
    <w:next w:val="1"/>
    <w:qFormat/>
    <w:uiPriority w:val="0"/>
    <w:pPr>
      <w:ind w:left="100" w:leftChars="2500"/>
    </w:pPr>
  </w:style>
  <w:style w:type="paragraph" w:styleId="29">
    <w:name w:val="Document Map"/>
    <w:basedOn w:val="1"/>
    <w:qFormat/>
    <w:uiPriority w:val="0"/>
    <w:pPr>
      <w:shd w:val="clear" w:color="auto" w:fill="000080"/>
    </w:pPr>
  </w:style>
  <w:style w:type="paragraph" w:styleId="30">
    <w:name w:val="E-mail Signature"/>
    <w:basedOn w:val="1"/>
    <w:qFormat/>
    <w:uiPriority w:val="0"/>
  </w:style>
  <w:style w:type="character" w:styleId="31">
    <w:name w:val="Emphasis"/>
    <w:basedOn w:val="11"/>
    <w:qFormat/>
    <w:uiPriority w:val="0"/>
    <w:rPr>
      <w:i/>
      <w:iCs/>
    </w:rPr>
  </w:style>
  <w:style w:type="character" w:styleId="32">
    <w:name w:val="endnote reference"/>
    <w:basedOn w:val="11"/>
    <w:qFormat/>
    <w:uiPriority w:val="0"/>
    <w:rPr>
      <w:vertAlign w:val="superscript"/>
    </w:rPr>
  </w:style>
  <w:style w:type="paragraph" w:styleId="33">
    <w:name w:val="endnote text"/>
    <w:basedOn w:val="1"/>
    <w:qFormat/>
    <w:uiPriority w:val="0"/>
    <w:pPr>
      <w:snapToGrid w:val="0"/>
      <w:jc w:val="left"/>
    </w:pPr>
  </w:style>
  <w:style w:type="paragraph" w:styleId="34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5">
    <w:name w:val="envelope return"/>
    <w:basedOn w:val="1"/>
    <w:qFormat/>
    <w:uiPriority w:val="0"/>
    <w:pPr>
      <w:snapToGrid w:val="0"/>
    </w:pPr>
    <w:rPr>
      <w:rFonts w:ascii="Arial" w:hAnsi="Arial" w:cs="Arial"/>
    </w:rPr>
  </w:style>
  <w:style w:type="character" w:styleId="36">
    <w:name w:val="FollowedHyperlink"/>
    <w:basedOn w:val="11"/>
    <w:qFormat/>
    <w:uiPriority w:val="0"/>
    <w:rPr>
      <w:color w:val="800080"/>
      <w:u w:val="single"/>
    </w:rPr>
  </w:style>
  <w:style w:type="paragraph" w:styleId="3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38">
    <w:name w:val="footnote reference"/>
    <w:basedOn w:val="11"/>
    <w:qFormat/>
    <w:uiPriority w:val="0"/>
    <w:rPr>
      <w:vertAlign w:val="superscript"/>
    </w:rPr>
  </w:style>
  <w:style w:type="paragraph" w:styleId="39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40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41">
    <w:name w:val="HTML Acronym"/>
    <w:basedOn w:val="11"/>
    <w:qFormat/>
    <w:uiPriority w:val="0"/>
  </w:style>
  <w:style w:type="paragraph" w:styleId="42">
    <w:name w:val="HTML Address"/>
    <w:basedOn w:val="1"/>
    <w:qFormat/>
    <w:uiPriority w:val="0"/>
    <w:rPr>
      <w:i/>
      <w:iCs/>
    </w:rPr>
  </w:style>
  <w:style w:type="character" w:styleId="43">
    <w:name w:val="HTML Cite"/>
    <w:basedOn w:val="11"/>
    <w:qFormat/>
    <w:uiPriority w:val="0"/>
    <w:rPr>
      <w:i/>
      <w:iCs/>
    </w:rPr>
  </w:style>
  <w:style w:type="character" w:styleId="44">
    <w:name w:val="HTML Code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45">
    <w:name w:val="HTML Definition"/>
    <w:basedOn w:val="11"/>
    <w:qFormat/>
    <w:uiPriority w:val="0"/>
    <w:rPr>
      <w:i/>
      <w:iCs/>
    </w:rPr>
  </w:style>
  <w:style w:type="character" w:styleId="46">
    <w:name w:val="HTML Keyboard"/>
    <w:basedOn w:val="11"/>
    <w:qFormat/>
    <w:uiPriority w:val="0"/>
    <w:rPr>
      <w:rFonts w:ascii="Courier New" w:hAnsi="Courier New" w:cs="Courier New"/>
      <w:sz w:val="20"/>
      <w:szCs w:val="20"/>
    </w:rPr>
  </w:style>
  <w:style w:type="paragraph" w:styleId="47">
    <w:name w:val="HTML Preformatted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SimSun" w:hAnsi="SimSun" w:eastAsia="SimSun" w:cs="SimSun"/>
      <w:kern w:val="0"/>
      <w:sz w:val="24"/>
      <w:szCs w:val="24"/>
      <w:lang w:val="en-US" w:eastAsia="zh-CN" w:bidi="ar"/>
    </w:rPr>
  </w:style>
  <w:style w:type="character" w:styleId="48">
    <w:name w:val="HTML Sample"/>
    <w:basedOn w:val="11"/>
    <w:qFormat/>
    <w:uiPriority w:val="0"/>
    <w:rPr>
      <w:rFonts w:ascii="Courier New" w:hAnsi="Courier New" w:cs="Courier New"/>
    </w:rPr>
  </w:style>
  <w:style w:type="character" w:styleId="49">
    <w:name w:val="HTML Typewriter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50">
    <w:name w:val="HTML Variable"/>
    <w:basedOn w:val="11"/>
    <w:qFormat/>
    <w:uiPriority w:val="0"/>
    <w:rPr>
      <w:i/>
      <w:iCs/>
    </w:rPr>
  </w:style>
  <w:style w:type="character" w:styleId="51">
    <w:name w:val="Hyperlink"/>
    <w:basedOn w:val="11"/>
    <w:qFormat/>
    <w:uiPriority w:val="0"/>
    <w:rPr>
      <w:color w:val="0000FF"/>
      <w:u w:val="single"/>
    </w:rPr>
  </w:style>
  <w:style w:type="paragraph" w:styleId="52">
    <w:name w:val="index 1"/>
    <w:basedOn w:val="1"/>
    <w:next w:val="1"/>
    <w:qFormat/>
    <w:uiPriority w:val="0"/>
  </w:style>
  <w:style w:type="paragraph" w:styleId="53">
    <w:name w:val="index 2"/>
    <w:basedOn w:val="1"/>
    <w:next w:val="1"/>
    <w:qFormat/>
    <w:uiPriority w:val="0"/>
    <w:pPr>
      <w:ind w:left="200" w:leftChars="200"/>
    </w:pPr>
  </w:style>
  <w:style w:type="paragraph" w:styleId="54">
    <w:name w:val="index 3"/>
    <w:basedOn w:val="1"/>
    <w:next w:val="1"/>
    <w:qFormat/>
    <w:uiPriority w:val="0"/>
    <w:pPr>
      <w:ind w:left="400" w:leftChars="400"/>
    </w:pPr>
  </w:style>
  <w:style w:type="paragraph" w:styleId="55">
    <w:name w:val="index 4"/>
    <w:basedOn w:val="1"/>
    <w:next w:val="1"/>
    <w:qFormat/>
    <w:uiPriority w:val="0"/>
    <w:pPr>
      <w:ind w:left="600" w:leftChars="600"/>
    </w:pPr>
  </w:style>
  <w:style w:type="paragraph" w:styleId="56">
    <w:name w:val="index 5"/>
    <w:basedOn w:val="1"/>
    <w:next w:val="1"/>
    <w:qFormat/>
    <w:uiPriority w:val="0"/>
    <w:pPr>
      <w:ind w:left="800" w:leftChars="800"/>
    </w:pPr>
  </w:style>
  <w:style w:type="paragraph" w:styleId="57">
    <w:name w:val="index 6"/>
    <w:basedOn w:val="1"/>
    <w:next w:val="1"/>
    <w:qFormat/>
    <w:uiPriority w:val="0"/>
    <w:pPr>
      <w:ind w:left="1000" w:leftChars="1000"/>
    </w:pPr>
  </w:style>
  <w:style w:type="paragraph" w:styleId="58">
    <w:name w:val="index 7"/>
    <w:basedOn w:val="1"/>
    <w:next w:val="1"/>
    <w:qFormat/>
    <w:uiPriority w:val="0"/>
    <w:pPr>
      <w:ind w:left="1200" w:leftChars="1200"/>
    </w:pPr>
  </w:style>
  <w:style w:type="paragraph" w:styleId="59">
    <w:name w:val="index 8"/>
    <w:basedOn w:val="1"/>
    <w:next w:val="1"/>
    <w:qFormat/>
    <w:uiPriority w:val="0"/>
    <w:pPr>
      <w:ind w:left="1400" w:leftChars="1400"/>
    </w:pPr>
  </w:style>
  <w:style w:type="paragraph" w:styleId="60">
    <w:name w:val="index 9"/>
    <w:basedOn w:val="1"/>
    <w:next w:val="1"/>
    <w:qFormat/>
    <w:uiPriority w:val="0"/>
    <w:pPr>
      <w:ind w:left="1600" w:leftChars="1600"/>
    </w:pPr>
  </w:style>
  <w:style w:type="paragraph" w:styleId="61">
    <w:name w:val="index heading"/>
    <w:basedOn w:val="1"/>
    <w:next w:val="52"/>
    <w:qFormat/>
    <w:uiPriority w:val="0"/>
    <w:rPr>
      <w:rFonts w:ascii="Arial" w:hAnsi="Arial" w:cs="Arial"/>
      <w:b/>
      <w:bCs/>
    </w:rPr>
  </w:style>
  <w:style w:type="character" w:styleId="62">
    <w:name w:val="line number"/>
    <w:basedOn w:val="11"/>
    <w:qFormat/>
    <w:uiPriority w:val="0"/>
  </w:style>
  <w:style w:type="paragraph" w:styleId="63">
    <w:name w:val="List"/>
    <w:basedOn w:val="1"/>
    <w:qFormat/>
    <w:uiPriority w:val="0"/>
    <w:pPr>
      <w:ind w:left="200" w:hanging="200" w:hangingChars="200"/>
    </w:pPr>
  </w:style>
  <w:style w:type="paragraph" w:styleId="64">
    <w:name w:val="List 2"/>
    <w:basedOn w:val="1"/>
    <w:qFormat/>
    <w:uiPriority w:val="0"/>
    <w:pPr>
      <w:ind w:left="100" w:leftChars="200" w:hanging="200" w:hangingChars="200"/>
    </w:pPr>
  </w:style>
  <w:style w:type="paragraph" w:styleId="65">
    <w:name w:val="List 3"/>
    <w:basedOn w:val="1"/>
    <w:qFormat/>
    <w:uiPriority w:val="0"/>
    <w:pPr>
      <w:ind w:left="100" w:leftChars="400" w:hanging="200" w:hangingChars="200"/>
    </w:pPr>
  </w:style>
  <w:style w:type="paragraph" w:styleId="66">
    <w:name w:val="List 4"/>
    <w:basedOn w:val="1"/>
    <w:qFormat/>
    <w:uiPriority w:val="0"/>
    <w:pPr>
      <w:ind w:left="100" w:leftChars="600" w:hanging="200" w:hangingChars="200"/>
    </w:pPr>
  </w:style>
  <w:style w:type="paragraph" w:styleId="67">
    <w:name w:val="List 5"/>
    <w:basedOn w:val="1"/>
    <w:qFormat/>
    <w:uiPriority w:val="0"/>
    <w:pPr>
      <w:ind w:left="100" w:leftChars="800" w:hanging="200" w:hangingChars="200"/>
    </w:pPr>
  </w:style>
  <w:style w:type="paragraph" w:styleId="68">
    <w:name w:val="List Bullet"/>
    <w:basedOn w:val="1"/>
    <w:qFormat/>
    <w:uiPriority w:val="0"/>
    <w:pPr>
      <w:numPr>
        <w:ilvl w:val="0"/>
        <w:numId w:val="1"/>
      </w:numPr>
    </w:pPr>
  </w:style>
  <w:style w:type="paragraph" w:styleId="69">
    <w:name w:val="List Bullet 2"/>
    <w:basedOn w:val="1"/>
    <w:qFormat/>
    <w:uiPriority w:val="0"/>
    <w:pPr>
      <w:numPr>
        <w:ilvl w:val="0"/>
        <w:numId w:val="2"/>
      </w:numPr>
    </w:pPr>
  </w:style>
  <w:style w:type="paragraph" w:styleId="70">
    <w:name w:val="List Bullet 3"/>
    <w:basedOn w:val="1"/>
    <w:qFormat/>
    <w:uiPriority w:val="0"/>
    <w:pPr>
      <w:numPr>
        <w:ilvl w:val="0"/>
        <w:numId w:val="3"/>
      </w:numPr>
    </w:pPr>
  </w:style>
  <w:style w:type="paragraph" w:styleId="71">
    <w:name w:val="List Bullet 4"/>
    <w:basedOn w:val="1"/>
    <w:qFormat/>
    <w:uiPriority w:val="0"/>
    <w:pPr>
      <w:numPr>
        <w:ilvl w:val="0"/>
        <w:numId w:val="4"/>
      </w:numPr>
    </w:pPr>
  </w:style>
  <w:style w:type="paragraph" w:styleId="72">
    <w:name w:val="List Bullet 5"/>
    <w:basedOn w:val="1"/>
    <w:qFormat/>
    <w:uiPriority w:val="0"/>
    <w:pPr>
      <w:numPr>
        <w:ilvl w:val="0"/>
        <w:numId w:val="5"/>
      </w:numPr>
    </w:pPr>
  </w:style>
  <w:style w:type="paragraph" w:styleId="73">
    <w:name w:val="List Continue"/>
    <w:basedOn w:val="1"/>
    <w:qFormat/>
    <w:uiPriority w:val="0"/>
    <w:pPr>
      <w:spacing w:after="120"/>
      <w:ind w:left="420" w:leftChars="200"/>
    </w:pPr>
  </w:style>
  <w:style w:type="paragraph" w:styleId="74">
    <w:name w:val="List Continue 2"/>
    <w:basedOn w:val="1"/>
    <w:qFormat/>
    <w:uiPriority w:val="0"/>
    <w:pPr>
      <w:spacing w:after="120"/>
      <w:ind w:left="840" w:leftChars="400"/>
    </w:pPr>
  </w:style>
  <w:style w:type="paragraph" w:styleId="75">
    <w:name w:val="List Continue 3"/>
    <w:basedOn w:val="1"/>
    <w:qFormat/>
    <w:uiPriority w:val="0"/>
    <w:pPr>
      <w:spacing w:after="120"/>
      <w:ind w:left="1260" w:leftChars="600"/>
    </w:pPr>
  </w:style>
  <w:style w:type="paragraph" w:styleId="76">
    <w:name w:val="List Continue 4"/>
    <w:basedOn w:val="1"/>
    <w:qFormat/>
    <w:uiPriority w:val="0"/>
    <w:pPr>
      <w:spacing w:after="120"/>
      <w:ind w:left="1680" w:leftChars="800"/>
    </w:pPr>
  </w:style>
  <w:style w:type="paragraph" w:styleId="77">
    <w:name w:val="List Continue 5"/>
    <w:basedOn w:val="1"/>
    <w:qFormat/>
    <w:uiPriority w:val="0"/>
    <w:pPr>
      <w:spacing w:after="120"/>
      <w:ind w:left="2100" w:leftChars="1000"/>
    </w:pPr>
  </w:style>
  <w:style w:type="paragraph" w:styleId="78">
    <w:name w:val="List Number"/>
    <w:basedOn w:val="1"/>
    <w:qFormat/>
    <w:uiPriority w:val="0"/>
    <w:pPr>
      <w:numPr>
        <w:ilvl w:val="0"/>
        <w:numId w:val="6"/>
      </w:numPr>
    </w:pPr>
  </w:style>
  <w:style w:type="paragraph" w:styleId="79">
    <w:name w:val="List Number 2"/>
    <w:basedOn w:val="1"/>
    <w:qFormat/>
    <w:uiPriority w:val="0"/>
    <w:pPr>
      <w:numPr>
        <w:ilvl w:val="0"/>
        <w:numId w:val="7"/>
      </w:numPr>
    </w:pPr>
  </w:style>
  <w:style w:type="paragraph" w:styleId="80">
    <w:name w:val="List Number 3"/>
    <w:basedOn w:val="1"/>
    <w:qFormat/>
    <w:uiPriority w:val="0"/>
    <w:pPr>
      <w:numPr>
        <w:ilvl w:val="0"/>
        <w:numId w:val="8"/>
      </w:numPr>
    </w:pPr>
  </w:style>
  <w:style w:type="paragraph" w:styleId="81">
    <w:name w:val="List Number 4"/>
    <w:basedOn w:val="1"/>
    <w:qFormat/>
    <w:uiPriority w:val="0"/>
    <w:pPr>
      <w:numPr>
        <w:ilvl w:val="0"/>
        <w:numId w:val="9"/>
      </w:numPr>
    </w:pPr>
  </w:style>
  <w:style w:type="paragraph" w:styleId="82">
    <w:name w:val="List Number 5"/>
    <w:basedOn w:val="1"/>
    <w:qFormat/>
    <w:uiPriority w:val="0"/>
    <w:pPr>
      <w:numPr>
        <w:ilvl w:val="0"/>
        <w:numId w:val="10"/>
      </w:numPr>
    </w:pPr>
  </w:style>
  <w:style w:type="paragraph" w:styleId="83">
    <w:name w:val="macro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 w:eastAsiaTheme="minorEastAsia"/>
      <w:kern w:val="2"/>
      <w:sz w:val="24"/>
      <w:szCs w:val="24"/>
      <w:lang w:val="en-US" w:eastAsia="zh-CN" w:bidi="ar-SA"/>
    </w:rPr>
  </w:style>
  <w:style w:type="paragraph" w:styleId="84">
    <w:name w:val="Message Header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85">
    <w:name w:val="Normal (Web)"/>
    <w:basedOn w:val="1"/>
    <w:qFormat/>
    <w:uiPriority w:val="0"/>
    <w:rPr>
      <w:sz w:val="24"/>
      <w:szCs w:val="24"/>
    </w:rPr>
  </w:style>
  <w:style w:type="paragraph" w:styleId="86">
    <w:name w:val="Normal Indent"/>
    <w:basedOn w:val="1"/>
    <w:qFormat/>
    <w:uiPriority w:val="0"/>
    <w:pPr>
      <w:ind w:firstLine="420" w:firstLineChars="200"/>
    </w:pPr>
  </w:style>
  <w:style w:type="paragraph" w:styleId="87">
    <w:name w:val="Note Heading"/>
    <w:basedOn w:val="1"/>
    <w:next w:val="1"/>
    <w:qFormat/>
    <w:uiPriority w:val="0"/>
    <w:pPr>
      <w:jc w:val="center"/>
    </w:pPr>
  </w:style>
  <w:style w:type="character" w:styleId="88">
    <w:name w:val="page number"/>
    <w:basedOn w:val="11"/>
    <w:qFormat/>
    <w:uiPriority w:val="0"/>
  </w:style>
  <w:style w:type="paragraph" w:styleId="89">
    <w:name w:val="Plain Text"/>
    <w:basedOn w:val="1"/>
    <w:qFormat/>
    <w:uiPriority w:val="0"/>
    <w:rPr>
      <w:rFonts w:ascii="SimSun" w:hAnsi="Courier New" w:cs="Courier New"/>
      <w:szCs w:val="21"/>
    </w:rPr>
  </w:style>
  <w:style w:type="paragraph" w:styleId="90">
    <w:name w:val="Salutation"/>
    <w:basedOn w:val="1"/>
    <w:next w:val="1"/>
    <w:qFormat/>
    <w:uiPriority w:val="0"/>
  </w:style>
  <w:style w:type="paragraph" w:styleId="91">
    <w:name w:val="Signature"/>
    <w:basedOn w:val="1"/>
    <w:qFormat/>
    <w:uiPriority w:val="0"/>
    <w:pPr>
      <w:ind w:left="100" w:leftChars="2100"/>
    </w:pPr>
  </w:style>
  <w:style w:type="character" w:styleId="92">
    <w:name w:val="Strong"/>
    <w:basedOn w:val="11"/>
    <w:qFormat/>
    <w:uiPriority w:val="0"/>
    <w:rPr>
      <w:b/>
      <w:bCs/>
    </w:rPr>
  </w:style>
  <w:style w:type="paragraph" w:styleId="93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table" w:styleId="94">
    <w:name w:val="Table 3D effects 1"/>
    <w:basedOn w:val="12"/>
    <w:qFormat/>
    <w:uiPriority w:val="0"/>
    <w:pPr>
      <w:widowControl w:val="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left w:val="single" w:color="80808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bottom w:val="single" w:color="FFFFFF" w:sz="6" w:space="0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left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bottom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95">
    <w:name w:val="Table 3D effects 2"/>
    <w:basedOn w:val="12"/>
    <w:qFormat/>
    <w:uiPriority w:val="0"/>
    <w:pPr>
      <w:widowControl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6">
    <w:name w:val="Table 3D effects 3"/>
    <w:basedOn w:val="12"/>
    <w:qFormat/>
    <w:uiPriority w:val="0"/>
    <w:pPr>
      <w:widowControl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7">
    <w:name w:val="Table Classic 1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6" w:space="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8">
    <w:name w:val="Table Classic 2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99">
    <w:name w:val="Table Classic 3"/>
    <w:basedOn w:val="12"/>
    <w:qFormat/>
    <w:uiPriority w:val="0"/>
    <w:pPr>
      <w:widowControl w:val="0"/>
      <w:jc w:val="both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100">
    <w:name w:val="Table Classic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left w:val="single" w:color="000000" w:sz="6" w:space="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01">
    <w:name w:val="Table Colorful 1"/>
    <w:basedOn w:val="12"/>
    <w:qFormat/>
    <w:uiPriority w:val="0"/>
    <w:pPr>
      <w:widowControl w:val="0"/>
      <w:jc w:val="both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02">
    <w:name w:val="Table Colorful 2"/>
    <w:basedOn w:val="12"/>
    <w:qFormat/>
    <w:uiPriority w:val="0"/>
    <w:pPr>
      <w:widowControl w:val="0"/>
      <w:jc w:val="both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12" w:space="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03">
    <w:name w:val="Table Colorful 3"/>
    <w:basedOn w:val="12"/>
    <w:qFormat/>
    <w:uiPriority w:val="0"/>
    <w:pPr>
      <w:widowControl w:val="0"/>
      <w:jc w:val="both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left w:val="single" w:color="000000" w:sz="6" w:space="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bottom w:val="single" w:color="000000" w:sz="36" w:space="0"/>
          <w:right w:val="single" w:color="000000" w:sz="6" w:space="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04">
    <w:name w:val="Table Columns 1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left w:val="double" w:color="000000" w:sz="6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5">
    <w:name w:val="Table Columns 2"/>
    <w:basedOn w:val="12"/>
    <w:qFormat/>
    <w:uiPriority w:val="0"/>
    <w:pPr>
      <w:widowControl w:val="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6">
    <w:name w:val="Table Columns 3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7">
    <w:name w:val="Table Columns 4"/>
    <w:basedOn w:val="12"/>
    <w:qFormat/>
    <w:uiPriority w:val="0"/>
    <w:pPr>
      <w:widowControl w:val="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12"/>
    <w:qFormat/>
    <w:uiPriority w:val="0"/>
    <w:pPr>
      <w:widowControl w:val="0"/>
      <w:jc w:val="both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left w:val="single" w:color="808080" w:sz="6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Contemporary"/>
    <w:basedOn w:val="12"/>
    <w:qFormat/>
    <w:uiPriority w:val="0"/>
    <w:pPr>
      <w:widowControl w:val="0"/>
      <w:jc w:val="both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110">
    <w:name w:val="Table Elegant"/>
    <w:basedOn w:val="12"/>
    <w:qFormat/>
    <w:uiPriority w:val="0"/>
    <w:pPr>
      <w:widowControl w:val="0"/>
      <w:jc w:val="both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1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2">
    <w:name w:val="Table Grid 1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3">
    <w:name w:val="Table Grid 2"/>
    <w:basedOn w:val="12"/>
    <w:qFormat/>
    <w:uiPriority w:val="0"/>
    <w:pPr>
      <w:widowControl w:val="0"/>
      <w:jc w:val="both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4">
    <w:name w:val="Table Grid 3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left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5">
    <w:name w:val="Table Grid 4"/>
    <w:basedOn w:val="12"/>
    <w:qFormat/>
    <w:uiPriority w:val="0"/>
    <w:pPr>
      <w:widowControl w:val="0"/>
      <w:jc w:val="both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left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6">
    <w:name w:val="Table Grid 5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7">
    <w:name w:val="Table Grid 6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8">
    <w:name w:val="Table Grid 7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9">
    <w:name w:val="Table Grid 8"/>
    <w:basedOn w:val="12"/>
    <w:qFormat/>
    <w:uiPriority w:val="0"/>
    <w:pPr>
      <w:widowControl w:val="0"/>
      <w:jc w:val="both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0">
    <w:name w:val="Table List 1"/>
    <w:basedOn w:val="12"/>
    <w:qFormat/>
    <w:uiPriority w:val="0"/>
    <w:pPr>
      <w:widowControl w:val="0"/>
      <w:jc w:val="both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left w:val="single" w:color="000000" w:sz="6" w:space="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1">
    <w:name w:val="Table List 2"/>
    <w:basedOn w:val="12"/>
    <w:qFormat/>
    <w:uiPriority w:val="0"/>
    <w:pPr>
      <w:widowControl w:val="0"/>
      <w:jc w:val="both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2">
    <w:name w:val="Table List 3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23">
    <w:name w:val="Table List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left w:val="single" w:color="000000" w:sz="12" w:space="0"/>
          <w:tl2br w:val="nil"/>
          <w:tr2bl w:val="nil"/>
        </w:tcBorders>
        <w:shd w:val="solid" w:color="808080" w:fill="FFFFFF"/>
      </w:tcPr>
    </w:tblStylePr>
  </w:style>
  <w:style w:type="table" w:styleId="124">
    <w:name w:val="Table List 5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5">
    <w:name w:val="Table List 6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6">
    <w:name w:val="Table List 7"/>
    <w:basedOn w:val="12"/>
    <w:qFormat/>
    <w:uiPriority w:val="0"/>
    <w:pPr>
      <w:widowControl w:val="0"/>
      <w:jc w:val="both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left w:val="single" w:color="008000" w:sz="12" w:space="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127">
    <w:name w:val="Table List 8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left w:val="single" w:color="000000" w:sz="6" w:space="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paragraph" w:styleId="128">
    <w:name w:val="table of authorities"/>
    <w:basedOn w:val="1"/>
    <w:next w:val="1"/>
    <w:qFormat/>
    <w:uiPriority w:val="0"/>
    <w:pPr>
      <w:ind w:left="420" w:leftChars="200"/>
    </w:pPr>
  </w:style>
  <w:style w:type="paragraph" w:styleId="129">
    <w:name w:val="table of figures"/>
    <w:basedOn w:val="1"/>
    <w:next w:val="1"/>
    <w:qFormat/>
    <w:uiPriority w:val="0"/>
    <w:pPr>
      <w:ind w:leftChars="200" w:hanging="200" w:hangingChars="200"/>
    </w:pPr>
  </w:style>
  <w:style w:type="table" w:styleId="130">
    <w:name w:val="Table Professional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31">
    <w:name w:val="Table Simple 1"/>
    <w:basedOn w:val="12"/>
    <w:qFormat/>
    <w:uiPriority w:val="0"/>
    <w:pPr>
      <w:widowControl w:val="0"/>
      <w:jc w:val="both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left w:val="single" w:color="00800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tl2br w:val="nil"/>
          <w:tr2bl w:val="nil"/>
        </w:tcBorders>
      </w:tcPr>
    </w:tblStylePr>
  </w:style>
  <w:style w:type="table" w:styleId="132">
    <w:name w:val="Table Simple 2"/>
    <w:basedOn w:val="12"/>
    <w:qFormat/>
    <w:uiPriority w:val="0"/>
    <w:pPr>
      <w:widowControl w:val="0"/>
      <w:jc w:val="both"/>
    </w:pPr>
    <w:tblPr/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bottom w:val="single" w:color="000000" w:sz="6" w:space="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bottom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133">
    <w:name w:val="Table Simple 3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34">
    <w:name w:val="Table Subtle 1"/>
    <w:basedOn w:val="12"/>
    <w:qFormat/>
    <w:uiPriority w:val="0"/>
    <w:pPr>
      <w:widowControl w:val="0"/>
      <w:jc w:val="both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left w:val="single" w:color="000000" w:sz="6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5">
    <w:name w:val="Table Subtle 2"/>
    <w:basedOn w:val="12"/>
    <w:qFormat/>
    <w:uiPriority w:val="0"/>
    <w:pPr>
      <w:widowControl w:val="0"/>
      <w:jc w:val="both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bottom w:val="single" w:color="000000" w:sz="12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6">
    <w:name w:val="Table Theme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37">
    <w:name w:val="Table Web 1"/>
    <w:basedOn w:val="12"/>
    <w:qFormat/>
    <w:uiPriority w:val="0"/>
    <w:pPr>
      <w:widowControl w:val="0"/>
      <w:jc w:val="both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8">
    <w:name w:val="Table Web 2"/>
    <w:basedOn w:val="12"/>
    <w:qFormat/>
    <w:uiPriority w:val="0"/>
    <w:pPr>
      <w:widowControl w:val="0"/>
      <w:jc w:val="both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9">
    <w:name w:val="Table Web 3"/>
    <w:basedOn w:val="12"/>
    <w:qFormat/>
    <w:uiPriority w:val="0"/>
    <w:pPr>
      <w:widowControl w:val="0"/>
      <w:jc w:val="both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styleId="140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141">
    <w:name w:val="toa heading"/>
    <w:basedOn w:val="1"/>
    <w:next w:val="1"/>
    <w:qFormat/>
    <w:uiPriority w:val="0"/>
    <w:pPr>
      <w:spacing w:before="120"/>
    </w:pPr>
    <w:rPr>
      <w:rFonts w:ascii="Arial" w:hAnsi="Arial" w:cs="Arial"/>
      <w:sz w:val="24"/>
      <w:szCs w:val="24"/>
    </w:rPr>
  </w:style>
  <w:style w:type="paragraph" w:styleId="142">
    <w:name w:val="toc 1"/>
    <w:basedOn w:val="1"/>
    <w:next w:val="1"/>
    <w:qFormat/>
    <w:uiPriority w:val="0"/>
  </w:style>
  <w:style w:type="paragraph" w:styleId="143">
    <w:name w:val="toc 2"/>
    <w:basedOn w:val="1"/>
    <w:next w:val="1"/>
    <w:qFormat/>
    <w:uiPriority w:val="0"/>
    <w:pPr>
      <w:ind w:left="420" w:leftChars="200"/>
    </w:pPr>
  </w:style>
  <w:style w:type="paragraph" w:styleId="144">
    <w:name w:val="toc 3"/>
    <w:basedOn w:val="1"/>
    <w:next w:val="1"/>
    <w:qFormat/>
    <w:uiPriority w:val="0"/>
    <w:pPr>
      <w:ind w:left="840" w:leftChars="400"/>
    </w:pPr>
  </w:style>
  <w:style w:type="paragraph" w:styleId="145">
    <w:name w:val="toc 4"/>
    <w:basedOn w:val="1"/>
    <w:next w:val="1"/>
    <w:qFormat/>
    <w:uiPriority w:val="0"/>
    <w:pPr>
      <w:ind w:left="1260" w:leftChars="600"/>
    </w:pPr>
  </w:style>
  <w:style w:type="paragraph" w:styleId="146">
    <w:name w:val="toc 5"/>
    <w:basedOn w:val="1"/>
    <w:next w:val="1"/>
    <w:qFormat/>
    <w:uiPriority w:val="0"/>
    <w:pPr>
      <w:ind w:left="1680" w:leftChars="800"/>
    </w:pPr>
  </w:style>
  <w:style w:type="paragraph" w:styleId="147">
    <w:name w:val="toc 6"/>
    <w:basedOn w:val="1"/>
    <w:next w:val="1"/>
    <w:qFormat/>
    <w:uiPriority w:val="0"/>
    <w:pPr>
      <w:ind w:left="2100" w:leftChars="1000"/>
    </w:pPr>
  </w:style>
  <w:style w:type="paragraph" w:styleId="148">
    <w:name w:val="toc 7"/>
    <w:basedOn w:val="1"/>
    <w:next w:val="1"/>
    <w:qFormat/>
    <w:uiPriority w:val="0"/>
    <w:pPr>
      <w:ind w:left="2520" w:leftChars="1200"/>
    </w:pPr>
  </w:style>
  <w:style w:type="paragraph" w:styleId="149">
    <w:name w:val="toc 8"/>
    <w:basedOn w:val="1"/>
    <w:next w:val="1"/>
    <w:qFormat/>
    <w:uiPriority w:val="0"/>
    <w:pPr>
      <w:ind w:left="2940" w:leftChars="1400"/>
    </w:pPr>
  </w:style>
  <w:style w:type="paragraph" w:styleId="150">
    <w:name w:val="toc 9"/>
    <w:basedOn w:val="1"/>
    <w:next w:val="1"/>
    <w:qFormat/>
    <w:uiPriority w:val="0"/>
    <w:pPr>
      <w:ind w:left="3360" w:leftChars="1600"/>
    </w:pPr>
  </w:style>
  <w:style w:type="table" w:styleId="151">
    <w:name w:val="Light Shading"/>
    <w:basedOn w:val="12"/>
    <w:qFormat/>
    <w:uiPriority w:val="60"/>
    <w:rPr>
      <w:color w:val="000000"/>
    </w:rPr>
    <w:tblPr>
      <w:tblBorders>
        <w:top w:val="single" w:color="000000" w:sz="8" w:space="0"/>
        <w:bottom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152">
    <w:name w:val="Light Shading Accent 1"/>
    <w:basedOn w:val="12"/>
    <w:qFormat/>
    <w:uiPriority w:val="60"/>
    <w:rPr>
      <w:color w:val="365F91"/>
    </w:rPr>
    <w:tblPr>
      <w:tblBorders>
        <w:top w:val="single" w:color="4F81BD" w:sz="8" w:space="0"/>
        <w:bottom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153">
    <w:name w:val="Light Shading Accent 2"/>
    <w:basedOn w:val="12"/>
    <w:qFormat/>
    <w:uiPriority w:val="60"/>
    <w:rPr>
      <w:color w:val="943634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54">
    <w:name w:val="Light Shading Accent 3"/>
    <w:basedOn w:val="12"/>
    <w:qFormat/>
    <w:uiPriority w:val="60"/>
    <w:rPr>
      <w:color w:val="76923C"/>
    </w:rPr>
    <w:tblPr>
      <w:tblBorders>
        <w:top w:val="single" w:color="9BBB59" w:sz="8" w:space="0"/>
        <w:bottom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155">
    <w:name w:val="Light Shading Accent 4"/>
    <w:basedOn w:val="12"/>
    <w:qFormat/>
    <w:uiPriority w:val="60"/>
    <w:rPr>
      <w:color w:val="5F497A"/>
    </w:rPr>
    <w:tblPr>
      <w:tblBorders>
        <w:top w:val="single" w:color="8064A2" w:sz="8" w:space="0"/>
        <w:bottom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single" w:color="8064A2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single" w:color="8064A2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156">
    <w:name w:val="Light Shading Accent 5"/>
    <w:basedOn w:val="12"/>
    <w:qFormat/>
    <w:uiPriority w:val="60"/>
    <w:rPr>
      <w:color w:val="31849B"/>
    </w:rPr>
    <w:tblPr>
      <w:tblBorders>
        <w:top w:val="single" w:color="4BACC6" w:sz="8" w:space="0"/>
        <w:bottom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single" w:color="4BACC6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single" w:color="4BACC6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157">
    <w:name w:val="Light Shading Accent 6"/>
    <w:basedOn w:val="12"/>
    <w:qFormat/>
    <w:uiPriority w:val="60"/>
    <w:rPr>
      <w:color w:val="E36C0A"/>
    </w:rPr>
    <w:tblPr>
      <w:tblBorders>
        <w:top w:val="single" w:color="F79646" w:sz="8" w:space="0"/>
        <w:bottom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single" w:color="F79646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single" w:color="F79646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158">
    <w:name w:val="Light List"/>
    <w:basedOn w:val="12"/>
    <w:qFormat/>
    <w:uiPriority w:val="61"/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table" w:styleId="159">
    <w:name w:val="Light List Accent 1"/>
    <w:basedOn w:val="12"/>
    <w:qFormat/>
    <w:uiPriority w:val="61"/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</w:style>
  <w:style w:type="table" w:styleId="160">
    <w:name w:val="Light List Accent 2"/>
    <w:basedOn w:val="12"/>
    <w:qFormat/>
    <w:uiPriority w:val="61"/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</w:style>
  <w:style w:type="table" w:styleId="161">
    <w:name w:val="Light List Accent 3"/>
    <w:basedOn w:val="12"/>
    <w:qFormat/>
    <w:uiPriority w:val="61"/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</w:style>
  <w:style w:type="table" w:styleId="162">
    <w:name w:val="Light List Accent 4"/>
    <w:basedOn w:val="12"/>
    <w:qFormat/>
    <w:uiPriority w:val="61"/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</w:style>
  <w:style w:type="table" w:styleId="163">
    <w:name w:val="Light List Accent 5"/>
    <w:basedOn w:val="12"/>
    <w:qFormat/>
    <w:uiPriority w:val="61"/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</w:style>
  <w:style w:type="table" w:styleId="164">
    <w:name w:val="Light List Accent 6"/>
    <w:basedOn w:val="12"/>
    <w:qFormat/>
    <w:uiPriority w:val="61"/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</w:style>
  <w:style w:type="table" w:styleId="165">
    <w:name w:val="Light Grid"/>
    <w:basedOn w:val="12"/>
    <w:qFormat/>
    <w:uiPriority w:val="62"/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000000" w:sz="8" w:space="0"/>
          <w:left w:val="single" w:color="000000" w:sz="18" w:space="0"/>
          <w:bottom w:val="single" w:color="000000" w:sz="8" w:space="0"/>
          <w:right w:val="single" w:color="000000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  <w:shd w:val="clear" w:color="auto" w:fill="C0C0C0"/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sz="8" w:space="0"/>
        </w:tcBorders>
        <w:shd w:val="clear" w:color="auto" w:fill="C0C0C0"/>
      </w:tcPr>
    </w:tblStylePr>
    <w:tblStylePr w:type="band2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sz="8" w:space="0"/>
        </w:tcBorders>
      </w:tcPr>
    </w:tblStylePr>
  </w:style>
  <w:style w:type="table" w:styleId="166">
    <w:name w:val="Light Grid Accent 1"/>
    <w:basedOn w:val="12"/>
    <w:qFormat/>
    <w:uiPriority w:val="62"/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4F81BD" w:sz="8" w:space="0"/>
          <w:left w:val="single" w:color="4F81BD" w:sz="18" w:space="0"/>
          <w:bottom w:val="single" w:color="4F81BD" w:sz="8" w:space="0"/>
          <w:right w:val="single" w:color="4F81BD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  <w:shd w:val="clear" w:color="auto" w:fill="D3DFEE"/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sz="8" w:space="0"/>
        </w:tcBorders>
        <w:shd w:val="clear" w:color="auto" w:fill="D3DFEE"/>
      </w:tcPr>
    </w:tblStylePr>
    <w:tblStylePr w:type="band2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sz="8" w:space="0"/>
        </w:tcBorders>
      </w:tcPr>
    </w:tblStylePr>
  </w:style>
  <w:style w:type="table" w:styleId="167">
    <w:name w:val="Light Grid Accent 2"/>
    <w:basedOn w:val="12"/>
    <w:qFormat/>
    <w:uiPriority w:val="62"/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C0504D" w:sz="8" w:space="0"/>
          <w:left w:val="single" w:color="C0504D" w:sz="18" w:space="0"/>
          <w:bottom w:val="single" w:color="C0504D" w:sz="8" w:space="0"/>
          <w:right w:val="single" w:color="C0504D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  <w:shd w:val="clear" w:color="auto" w:fill="EFD3D2"/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sz="8" w:space="0"/>
        </w:tcBorders>
        <w:shd w:val="clear" w:color="auto" w:fill="EFD3D2"/>
      </w:tcPr>
    </w:tblStylePr>
    <w:tblStylePr w:type="band2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sz="8" w:space="0"/>
        </w:tcBorders>
      </w:tcPr>
    </w:tblStylePr>
  </w:style>
  <w:style w:type="table" w:styleId="168">
    <w:name w:val="Light Grid Accent 3"/>
    <w:basedOn w:val="12"/>
    <w:qFormat/>
    <w:uiPriority w:val="62"/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9BBB59" w:sz="8" w:space="0"/>
          <w:left w:val="single" w:color="9BBB59" w:sz="18" w:space="0"/>
          <w:bottom w:val="single" w:color="9BBB59" w:sz="8" w:space="0"/>
          <w:right w:val="single" w:color="9BBB59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  <w:shd w:val="clear" w:color="auto" w:fill="E6EED5"/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sz="8" w:space="0"/>
        </w:tcBorders>
        <w:shd w:val="clear" w:color="auto" w:fill="E6EED5"/>
      </w:tcPr>
    </w:tblStylePr>
    <w:tblStylePr w:type="band2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sz="8" w:space="0"/>
        </w:tcBorders>
      </w:tcPr>
    </w:tblStylePr>
  </w:style>
  <w:style w:type="table" w:styleId="169">
    <w:name w:val="Light Grid Accent 4"/>
    <w:basedOn w:val="12"/>
    <w:qFormat/>
    <w:uiPriority w:val="62"/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8064A2" w:sz="8" w:space="0"/>
          <w:left w:val="single" w:color="8064A2" w:sz="18" w:space="0"/>
          <w:bottom w:val="single" w:color="8064A2" w:sz="8" w:space="0"/>
          <w:right w:val="single" w:color="8064A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  <w:shd w:val="clear" w:color="auto" w:fill="DFD8E8"/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sz="8" w:space="0"/>
        </w:tcBorders>
        <w:shd w:val="clear" w:color="auto" w:fill="DFD8E8"/>
      </w:tcPr>
    </w:tblStylePr>
    <w:tblStylePr w:type="band2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sz="8" w:space="0"/>
        </w:tcBorders>
      </w:tcPr>
    </w:tblStylePr>
  </w:style>
  <w:style w:type="table" w:styleId="170">
    <w:name w:val="Light Grid Accent 5"/>
    <w:basedOn w:val="12"/>
    <w:qFormat/>
    <w:uiPriority w:val="62"/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4BACC6" w:sz="8" w:space="0"/>
          <w:left w:val="single" w:color="4BACC6" w:sz="18" w:space="0"/>
          <w:bottom w:val="single" w:color="4BACC6" w:sz="8" w:space="0"/>
          <w:right w:val="single" w:color="4BACC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  <w:shd w:val="clear" w:color="auto" w:fill="D2EAF1"/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sz="8" w:space="0"/>
        </w:tcBorders>
        <w:shd w:val="clear" w:color="auto" w:fill="D2EAF1"/>
      </w:tcPr>
    </w:tblStylePr>
    <w:tblStylePr w:type="band2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sz="8" w:space="0"/>
        </w:tcBorders>
      </w:tcPr>
    </w:tblStylePr>
  </w:style>
  <w:style w:type="table" w:styleId="171">
    <w:name w:val="Light Grid Accent 6"/>
    <w:basedOn w:val="12"/>
    <w:qFormat/>
    <w:uiPriority w:val="62"/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F79646" w:sz="8" w:space="0"/>
          <w:left w:val="single" w:color="F79646" w:sz="18" w:space="0"/>
          <w:bottom w:val="single" w:color="F79646" w:sz="8" w:space="0"/>
          <w:right w:val="single" w:color="F7964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  <w:shd w:val="clear" w:color="auto" w:fill="FDE4D0"/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sz="8" w:space="0"/>
        </w:tcBorders>
        <w:shd w:val="clear" w:color="auto" w:fill="FDE4D0"/>
      </w:tcPr>
    </w:tblStylePr>
    <w:tblStylePr w:type="band2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sz="8" w:space="0"/>
        </w:tcBorders>
      </w:tcPr>
    </w:tblStylePr>
  </w:style>
  <w:style w:type="table" w:styleId="172">
    <w:name w:val="Medium Shading 1"/>
    <w:basedOn w:val="12"/>
    <w:qFormat/>
    <w:uiPriority w:val="63"/>
    <w:tblPr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404040" w:sz="8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sz="6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3">
    <w:name w:val="Medium Shading 1 Accent 1"/>
    <w:basedOn w:val="12"/>
    <w:qFormat/>
    <w:uiPriority w:val="63"/>
    <w:tblPr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BA0CD" w:sz="8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sz="6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4">
    <w:name w:val="Medium Shading 1 Accent 2"/>
    <w:basedOn w:val="12"/>
    <w:qFormat/>
    <w:uiPriority w:val="63"/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CF7B79" w:sz="8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sz="6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5">
    <w:name w:val="Medium Shading 1 Accent 3"/>
    <w:basedOn w:val="12"/>
    <w:qFormat/>
    <w:uiPriority w:val="63"/>
    <w:tblPr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B3CC82" w:sz="8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sz="6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6">
    <w:name w:val="Medium Shading 1 Accent 4"/>
    <w:basedOn w:val="12"/>
    <w:qFormat/>
    <w:uiPriority w:val="63"/>
    <w:tblPr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9F8AB9" w:sz="8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sz="6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7">
    <w:name w:val="Medium Shading 1 Accent 5"/>
    <w:basedOn w:val="12"/>
    <w:qFormat/>
    <w:uiPriority w:val="63"/>
    <w:tblPr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8C0D4" w:sz="8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sz="6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8">
    <w:name w:val="Medium Shading 1 Accent 6"/>
    <w:basedOn w:val="12"/>
    <w:qFormat/>
    <w:uiPriority w:val="63"/>
    <w:tblPr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F9B074" w:sz="8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sz="6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9">
    <w:name w:val="Medium Shading 2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0">
    <w:name w:val="Medium Shading 2 Accent 1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1">
    <w:name w:val="Medium Shading 2 Accent 2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2">
    <w:name w:val="Medium Shading 2 Accent 3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3">
    <w:name w:val="Medium Shading 2 Accent 4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4">
    <w:name w:val="Medium Shading 2 Accent 5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5">
    <w:name w:val="Medium Shading 2 Accent 6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6">
    <w:name w:val="Medium List 1"/>
    <w:basedOn w:val="12"/>
    <w:qFormat/>
    <w:uiPriority w:val="65"/>
    <w:rPr>
      <w:color w:val="000000"/>
    </w:rPr>
    <w:tblPr>
      <w:tblBorders>
        <w:top w:val="single" w:color="000000" w:sz="8" w:space="0"/>
        <w:bottom w:val="single" w:color="000000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000000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000000" w:sz="8" w:space="0"/>
          <w:lef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sz="8" w:space="0"/>
          <w:left w:val="single" w:color="000000" w:sz="8" w:space="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87">
    <w:name w:val="Medium List 1 Accent 1"/>
    <w:basedOn w:val="12"/>
    <w:qFormat/>
    <w:uiPriority w:val="65"/>
    <w:rPr>
      <w:color w:val="000000"/>
    </w:rPr>
    <w:tblPr>
      <w:tblBorders>
        <w:top w:val="single" w:color="4F81BD" w:sz="8" w:space="0"/>
        <w:bottom w:val="single" w:color="4F81BD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4F81B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F81BD" w:sz="8" w:space="0"/>
          <w:lef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sz="8" w:space="0"/>
          <w:left w:val="single" w:color="4F81BD" w:sz="8" w:space="0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188">
    <w:name w:val="Medium List 1 Accent 2"/>
    <w:basedOn w:val="12"/>
    <w:qFormat/>
    <w:uiPriority w:val="65"/>
    <w:rPr>
      <w:color w:val="000000"/>
    </w:rPr>
    <w:tblPr>
      <w:tblBorders>
        <w:top w:val="single" w:color="C0504D" w:sz="8" w:space="0"/>
        <w:bottom w:val="single" w:color="C0504D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C0504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C0504D" w:sz="8" w:space="0"/>
          <w:left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sz="8" w:space="0"/>
          <w:left w:val="single" w:color="C0504D" w:sz="8" w:space="0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189">
    <w:name w:val="Medium List 1 Accent 3"/>
    <w:basedOn w:val="12"/>
    <w:qFormat/>
    <w:uiPriority w:val="65"/>
    <w:rPr>
      <w:color w:val="000000"/>
    </w:rPr>
    <w:tblPr>
      <w:tblBorders>
        <w:top w:val="single" w:color="9BBB59" w:sz="8" w:space="0"/>
        <w:bottom w:val="single" w:color="9BBB59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9BBB59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9BBB59" w:sz="8" w:space="0"/>
          <w:left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sz="8" w:space="0"/>
          <w:left w:val="single" w:color="9BBB59" w:sz="8" w:space="0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190">
    <w:name w:val="Medium List 1 Accent 4"/>
    <w:basedOn w:val="12"/>
    <w:qFormat/>
    <w:uiPriority w:val="65"/>
    <w:rPr>
      <w:color w:val="000000"/>
    </w:rPr>
    <w:tblPr>
      <w:tblBorders>
        <w:top w:val="single" w:color="8064A2" w:sz="8" w:space="0"/>
        <w:bottom w:val="single" w:color="8064A2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8064A2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8064A2" w:sz="8" w:space="0"/>
          <w:left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sz="8" w:space="0"/>
          <w:left w:val="single" w:color="8064A2" w:sz="8" w:space="0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191">
    <w:name w:val="Medium List 1 Accent 5"/>
    <w:basedOn w:val="12"/>
    <w:qFormat/>
    <w:uiPriority w:val="65"/>
    <w:rPr>
      <w:color w:val="000000"/>
    </w:rPr>
    <w:tblPr>
      <w:tblBorders>
        <w:top w:val="single" w:color="4BACC6" w:sz="8" w:space="0"/>
        <w:bottom w:val="single" w:color="4BACC6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4BACC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BACC6" w:sz="8" w:space="0"/>
          <w:left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sz="8" w:space="0"/>
          <w:left w:val="single" w:color="4BACC6" w:sz="8" w:space="0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192">
    <w:name w:val="Medium List 1 Accent 6"/>
    <w:basedOn w:val="12"/>
    <w:qFormat/>
    <w:uiPriority w:val="65"/>
    <w:rPr>
      <w:color w:val="000000"/>
    </w:rPr>
    <w:tblPr>
      <w:tblBorders>
        <w:top w:val="single" w:color="F79646" w:sz="8" w:space="0"/>
        <w:bottom w:val="single" w:color="F79646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F7964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F79646" w:sz="8" w:space="0"/>
          <w:lef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sz="8" w:space="0"/>
          <w:left w:val="single" w:color="F79646" w:sz="8" w:space="0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193">
    <w:name w:val="Medium List 2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000000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000000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000000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4">
    <w:name w:val="Medium List 2 Accent 1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4F81B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F81B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F81BD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5">
    <w:name w:val="Medium List 2 Accent 2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C0504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C0504D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6">
    <w:name w:val="Medium List 2 Accent 3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9BBB59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9BBB59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9BBB59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7">
    <w:name w:val="Medium List 2 Accent 4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8064A2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8064A2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8064A2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8">
    <w:name w:val="Medium List 2 Accent 5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BACC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BACC6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9">
    <w:name w:val="Medium List 2 Accent 6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F7964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F7964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F79646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00">
    <w:name w:val="Medium Grid 1"/>
    <w:basedOn w:val="12"/>
    <w:qFormat/>
    <w:uiPriority w:val="67"/>
    <w:tblPr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  <w:insideV w:val="single" w:color="404040" w:sz="8" w:space="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201">
    <w:name w:val="Medium Grid 1 Accent 1"/>
    <w:basedOn w:val="12"/>
    <w:qFormat/>
    <w:uiPriority w:val="67"/>
    <w:tblPr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  <w:insideV w:val="single" w:color="7BA0CD" w:sz="8" w:space="0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02">
    <w:name w:val="Medium Grid 1 Accent 2"/>
    <w:basedOn w:val="12"/>
    <w:qFormat/>
    <w:uiPriority w:val="67"/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  <w:insideV w:val="single" w:color="CF7B79" w:sz="8" w:space="0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203">
    <w:name w:val="Medium Grid 1 Accent 3"/>
    <w:basedOn w:val="12"/>
    <w:qFormat/>
    <w:uiPriority w:val="67"/>
    <w:tblPr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  <w:insideV w:val="single" w:color="B3CC82" w:sz="8" w:space="0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204">
    <w:name w:val="Medium Grid 1 Accent 4"/>
    <w:basedOn w:val="12"/>
    <w:qFormat/>
    <w:uiPriority w:val="67"/>
    <w:tblPr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  <w:insideV w:val="single" w:color="9F8AB9" w:sz="8" w:space="0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205">
    <w:name w:val="Medium Grid 1 Accent 5"/>
    <w:basedOn w:val="12"/>
    <w:qFormat/>
    <w:uiPriority w:val="67"/>
    <w:tblPr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  <w:insideV w:val="single" w:color="78C0D4" w:sz="8" w:space="0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206">
    <w:name w:val="Medium Grid 1 Accent 6"/>
    <w:basedOn w:val="12"/>
    <w:qFormat/>
    <w:uiPriority w:val="67"/>
    <w:tblPr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  <w:insideV w:val="single" w:color="F9B074" w:sz="8" w:space="0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207">
    <w:name w:val="Medium Grid 2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08">
    <w:name w:val="Medium Grid 2 Accent 1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209">
    <w:name w:val="Medium Grid 2 Accent 2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210">
    <w:name w:val="Medium Grid 2 Accent 3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211">
    <w:name w:val="Medium Grid 2 Accent 4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212">
    <w:name w:val="Medium Grid 2 Accent 5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213">
    <w:name w:val="Medium Grid 2 Accent 6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214">
    <w:name w:val="Medium Grid 3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808080"/>
      </w:tcPr>
    </w:tblStylePr>
  </w:style>
  <w:style w:type="table" w:styleId="215">
    <w:name w:val="Medium Grid 3 Accent 1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A7BFDE"/>
      </w:tcPr>
    </w:tblStylePr>
  </w:style>
  <w:style w:type="table" w:styleId="216">
    <w:name w:val="Medium Grid 3 Accent 2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DFA7A6"/>
      </w:tcPr>
    </w:tblStylePr>
  </w:style>
  <w:style w:type="table" w:styleId="217">
    <w:name w:val="Medium Grid 3 Accent 3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CDDDAC"/>
      </w:tcPr>
    </w:tblStylePr>
  </w:style>
  <w:style w:type="table" w:styleId="218">
    <w:name w:val="Medium Grid 3 Accent 4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BFB1D0"/>
      </w:tcPr>
    </w:tblStylePr>
  </w:style>
  <w:style w:type="table" w:styleId="219">
    <w:name w:val="Medium Grid 3 Accent 5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A5D5E2"/>
      </w:tcPr>
    </w:tblStylePr>
  </w:style>
  <w:style w:type="table" w:styleId="220">
    <w:name w:val="Medium Grid 3 Accent 6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BCAA2"/>
      </w:tcPr>
    </w:tblStylePr>
  </w:style>
  <w:style w:type="table" w:styleId="221">
    <w:name w:val="Dark List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222">
    <w:name w:val="Dark List Accent 1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223">
    <w:name w:val="Dark List Accent 2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224">
    <w:name w:val="Dark List Accent 3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225">
    <w:name w:val="Dark List Accent 4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226">
    <w:name w:val="Dark List Accent 5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227">
    <w:name w:val="Dark List Accent 6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228">
    <w:name w:val="Colorful Shading"/>
    <w:basedOn w:val="12"/>
    <w:qFormat/>
    <w:uiPriority w:val="71"/>
    <w:rPr>
      <w:color w:val="000000"/>
    </w:rPr>
    <w:tblPr>
      <w:tblBorders>
        <w:top w:val="single" w:color="C0504D" w:sz="24" w:space="0"/>
        <w:left w:val="single" w:color="000000" w:sz="4" w:space="0"/>
        <w:bottom w:val="single" w:color="000000" w:sz="4" w:space="0"/>
        <w:right w:val="single" w:color="000000" w:sz="4" w:space="0"/>
        <w:insideH w:val="single" w:color="FFFFFF" w:sz="4" w:space="0"/>
        <w:insideV w:val="single" w:color="FFFFFF" w:sz="4" w:space="0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29">
    <w:name w:val="Colorful Shading Accent 1"/>
    <w:basedOn w:val="12"/>
    <w:qFormat/>
    <w:uiPriority w:val="71"/>
    <w:rPr>
      <w:color w:val="000000"/>
    </w:rPr>
    <w:tblPr>
      <w:tblBorders>
        <w:top w:val="single" w:color="C0504D" w:sz="24" w:space="0"/>
        <w:left w:val="single" w:color="4F81BD" w:sz="4" w:space="0"/>
        <w:bottom w:val="single" w:color="4F81BD" w:sz="4" w:space="0"/>
        <w:right w:val="single" w:color="4F81BD" w:sz="4" w:space="0"/>
        <w:insideH w:val="single" w:color="FFFFFF" w:sz="4" w:space="0"/>
        <w:insideV w:val="single" w:color="FFFFFF" w:sz="4" w:space="0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0">
    <w:name w:val="Colorful Shading Accent 2"/>
    <w:basedOn w:val="12"/>
    <w:qFormat/>
    <w:uiPriority w:val="71"/>
    <w:rPr>
      <w:color w:val="000000"/>
    </w:rPr>
    <w:tblPr>
      <w:tblBorders>
        <w:top w:val="single" w:color="C0504D" w:sz="24" w:space="0"/>
        <w:left w:val="single" w:color="C0504D" w:sz="4" w:space="0"/>
        <w:bottom w:val="single" w:color="C0504D" w:sz="4" w:space="0"/>
        <w:right w:val="single" w:color="C0504D" w:sz="4" w:space="0"/>
        <w:insideH w:val="single" w:color="FFFFFF" w:sz="4" w:space="0"/>
        <w:insideV w:val="single" w:color="FFFFFF" w:sz="4" w:space="0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1">
    <w:name w:val="Colorful Shading Accent 3"/>
    <w:basedOn w:val="12"/>
    <w:qFormat/>
    <w:uiPriority w:val="71"/>
    <w:rPr>
      <w:color w:val="000000"/>
    </w:rPr>
    <w:tblPr>
      <w:tblBorders>
        <w:top w:val="single" w:color="8064A2" w:sz="24" w:space="0"/>
        <w:left w:val="single" w:color="9BBB59" w:sz="4" w:space="0"/>
        <w:bottom w:val="single" w:color="9BBB59" w:sz="4" w:space="0"/>
        <w:right w:val="single" w:color="9BBB59" w:sz="4" w:space="0"/>
        <w:insideH w:val="single" w:color="FFFFFF" w:sz="4" w:space="0"/>
        <w:insideV w:val="single" w:color="FFFFFF" w:sz="4" w:space="0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single" w:color="8064A2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232">
    <w:name w:val="Colorful Shading Accent 4"/>
    <w:basedOn w:val="12"/>
    <w:qFormat/>
    <w:uiPriority w:val="71"/>
    <w:rPr>
      <w:color w:val="000000"/>
    </w:rPr>
    <w:tblPr>
      <w:tblBorders>
        <w:top w:val="single" w:color="9BBB59" w:sz="24" w:space="0"/>
        <w:left w:val="single" w:color="8064A2" w:sz="4" w:space="0"/>
        <w:bottom w:val="single" w:color="8064A2" w:sz="4" w:space="0"/>
        <w:right w:val="single" w:color="8064A2" w:sz="4" w:space="0"/>
        <w:insideH w:val="single" w:color="FFFFFF" w:sz="4" w:space="0"/>
        <w:insideV w:val="single" w:color="FFFFFF" w:sz="4" w:space="0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single" w:color="9BBB59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3">
    <w:name w:val="Colorful Shading Accent 5"/>
    <w:basedOn w:val="12"/>
    <w:qFormat/>
    <w:uiPriority w:val="71"/>
    <w:rPr>
      <w:color w:val="000000"/>
    </w:rPr>
    <w:tblPr>
      <w:tblBorders>
        <w:top w:val="single" w:color="F79646" w:sz="24" w:space="0"/>
        <w:left w:val="single" w:color="4BACC6" w:sz="4" w:space="0"/>
        <w:bottom w:val="single" w:color="4BACC6" w:sz="4" w:space="0"/>
        <w:right w:val="single" w:color="4BACC6" w:sz="4" w:space="0"/>
        <w:insideH w:val="single" w:color="FFFFFF" w:sz="4" w:space="0"/>
        <w:insideV w:val="single" w:color="FFFFFF" w:sz="4" w:space="0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single" w:color="F7964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4">
    <w:name w:val="Colorful Shading Accent 6"/>
    <w:basedOn w:val="12"/>
    <w:qFormat/>
    <w:uiPriority w:val="71"/>
    <w:rPr>
      <w:color w:val="000000"/>
    </w:rPr>
    <w:tblPr>
      <w:tblBorders>
        <w:top w:val="single" w:color="4BACC6" w:sz="24" w:space="0"/>
        <w:left w:val="single" w:color="F79646" w:sz="4" w:space="0"/>
        <w:bottom w:val="single" w:color="F79646" w:sz="4" w:space="0"/>
        <w:right w:val="single" w:color="F79646" w:sz="4" w:space="0"/>
        <w:insideH w:val="single" w:color="FFFFFF" w:sz="4" w:space="0"/>
        <w:insideV w:val="single" w:color="FFFFFF" w:sz="4" w:space="0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5">
    <w:name w:val="Colorful List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236">
    <w:name w:val="Colorful List Accent 1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237">
    <w:name w:val="Colorful List Accent 2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238">
    <w:name w:val="Colorful List Accent 3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239">
    <w:name w:val="Colorful List Accent 4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240">
    <w:name w:val="Colorful List Accent 5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241">
    <w:name w:val="Colorful List Accent 6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242">
    <w:name w:val="Colorful Grid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243">
    <w:name w:val="Colorful Grid Accent 1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44">
    <w:name w:val="Colorful Grid Accent 2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245">
    <w:name w:val="Colorful Grid Accent 3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246">
    <w:name w:val="Colorful Grid Accent 4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247">
    <w:name w:val="Colorful Grid Accent 5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248">
    <w:name w:val="Colorful Grid Accent 6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101</TotalTime>
  <ScaleCrop>false</ScaleCrop>
  <LinksUpToDate>false</LinksUpToDate>
  <CharactersWithSpaces>0</CharactersWithSpaces>
  <Application>WPS Office_12.2.0.19805_F1E327BC-269C-435d-A152-05C5408002CA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2024-07-06T14:14:00Z</dcterms:created>
  <dc:creator>TANMAY</dc:creator>
  <cp:lastModifiedBy>Tanmay Shenai</cp:lastModifiedBy>
  <dcterms:modified xsi:type="dcterms:W3CDTF">2025-01-31T18:44:07Z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299EFD687A3C42A48ACE2D942E7C353B_11</vt:lpwstr>
  </property>
</Properties>
</file>